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FBC03" w14:textId="77777777" w:rsidR="00245E7E" w:rsidRPr="0027612F" w:rsidRDefault="00245E7E" w:rsidP="00245E7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38951584"/>
      <w:r w:rsidRPr="0027612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58D8521" wp14:editId="013928E5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CBD1E" w14:textId="77777777" w:rsidR="00245E7E" w:rsidRPr="00245E7E" w:rsidRDefault="00245E7E" w:rsidP="00245E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45E7E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Администрация города Нижнего Новгорода</w:t>
      </w:r>
    </w:p>
    <w:p w14:paraId="3AE015AB" w14:textId="77777777" w:rsidR="00245E7E" w:rsidRPr="00245E7E" w:rsidRDefault="00245E7E" w:rsidP="00245E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45E7E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департамент образования</w:t>
      </w:r>
    </w:p>
    <w:p w14:paraId="41AC1EEE" w14:textId="77777777" w:rsidR="00245E7E" w:rsidRPr="00245E7E" w:rsidRDefault="00245E7E" w:rsidP="00245E7E">
      <w:pPr>
        <w:spacing w:after="0" w:line="240" w:lineRule="auto"/>
        <w:ind w:hanging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45E7E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 «Лицей № 40»</w:t>
      </w:r>
    </w:p>
    <w:p w14:paraId="032B7A30" w14:textId="77777777" w:rsidR="00245E7E" w:rsidRPr="00245E7E" w:rsidRDefault="00245E7E" w:rsidP="00245E7E">
      <w:pPr>
        <w:spacing w:after="0" w:line="240" w:lineRule="auto"/>
        <w:ind w:right="-464" w:hanging="900"/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</w:pPr>
      <w:r w:rsidRPr="00245E7E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603006, Россия, г. Нижний Новгород, ул. Варварская д. 15 А, тел.: 433-19-49  факс: 433-21-61,</w:t>
      </w:r>
    </w:p>
    <w:p w14:paraId="35FB423A" w14:textId="77777777" w:rsidR="00245E7E" w:rsidRDefault="00245E7E" w:rsidP="00245E7E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 xml:space="preserve">e-mail: </w:t>
      </w:r>
      <w:r w:rsidRPr="00C54CB5"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  <w:t>l40_nn@mail.52gov.ru</w:t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hyperlink r:id="rId9" w:history="1">
        <w:r w:rsidRPr="006529A7">
          <w:rPr>
            <w:rStyle w:val="affa"/>
            <w:rFonts w:ascii="Times New Roman" w:eastAsia="Calibri" w:hAnsi="Times New Roman" w:cs="Times New Roman"/>
            <w:kern w:val="16"/>
            <w:sz w:val="18"/>
            <w:szCs w:val="18"/>
          </w:rPr>
          <w:t>https://lyceum40nn.ru/</w:t>
        </w:r>
      </w:hyperlink>
    </w:p>
    <w:p w14:paraId="03288D28" w14:textId="77777777" w:rsidR="00245E7E" w:rsidRDefault="00245E7E" w:rsidP="00245E7E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</w:p>
    <w:p w14:paraId="45BBF918" w14:textId="77777777" w:rsidR="00245E7E" w:rsidRDefault="00245E7E" w:rsidP="00245E7E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p w14:paraId="574FE516" w14:textId="77777777" w:rsidR="00245E7E" w:rsidRPr="0027612F" w:rsidRDefault="00245E7E" w:rsidP="00245E7E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6"/>
        <w:gridCol w:w="3376"/>
        <w:gridCol w:w="3302"/>
      </w:tblGrid>
      <w:tr w:rsidR="00245E7E" w:rsidRPr="00C54CB5" w14:paraId="7E2CF9D8" w14:textId="77777777" w:rsidTr="00CC3C02">
        <w:tc>
          <w:tcPr>
            <w:tcW w:w="3379" w:type="dxa"/>
            <w:shd w:val="clear" w:color="auto" w:fill="auto"/>
          </w:tcPr>
          <w:p w14:paraId="2F1465E5" w14:textId="77777777" w:rsidR="00245E7E" w:rsidRPr="00245E7E" w:rsidRDefault="00245E7E" w:rsidP="00CC3C0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Принято</w:t>
            </w:r>
          </w:p>
          <w:p w14:paraId="3C95C10F" w14:textId="77777777" w:rsidR="00245E7E" w:rsidRPr="00245E7E" w:rsidRDefault="00245E7E" w:rsidP="00CC3C0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методического объединения учителей</w:t>
            </w:r>
          </w:p>
          <w:p w14:paraId="581C1F22" w14:textId="77777777" w:rsidR="00245E7E" w:rsidRPr="00245E7E" w:rsidRDefault="00245E7E" w:rsidP="00CC3C0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____________________________</w:t>
            </w:r>
          </w:p>
          <w:p w14:paraId="49E34E84" w14:textId="77777777" w:rsidR="00245E7E" w:rsidRPr="00245E7E" w:rsidRDefault="00245E7E" w:rsidP="00CC3C0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3047FEC3" w14:textId="77777777" w:rsidR="00245E7E" w:rsidRPr="00245E7E" w:rsidRDefault="00245E7E" w:rsidP="00CC3C0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Председатель МО:</w:t>
            </w: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55054C64" w14:textId="77777777" w:rsidR="00245E7E" w:rsidRPr="00245E7E" w:rsidRDefault="00245E7E" w:rsidP="00CC3C02">
            <w:pPr>
              <w:rPr>
                <w:lang w:val="ru-RU"/>
              </w:rPr>
            </w:pPr>
          </w:p>
        </w:tc>
        <w:tc>
          <w:tcPr>
            <w:tcW w:w="3379" w:type="dxa"/>
          </w:tcPr>
          <w:p w14:paraId="47507218" w14:textId="77777777" w:rsidR="00245E7E" w:rsidRPr="00245E7E" w:rsidRDefault="00245E7E" w:rsidP="00CC3C0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14:paraId="7435CD6B" w14:textId="77777777" w:rsidR="00245E7E" w:rsidRPr="00245E7E" w:rsidRDefault="00245E7E" w:rsidP="00CC3C0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научно-методического совета МБОУ «Лицей № 40»</w:t>
            </w:r>
          </w:p>
          <w:p w14:paraId="4F1685BF" w14:textId="77777777" w:rsidR="00245E7E" w:rsidRPr="00245E7E" w:rsidRDefault="00245E7E" w:rsidP="00CC3C0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E15BE3D" w14:textId="77777777" w:rsidR="00245E7E" w:rsidRPr="00245E7E" w:rsidRDefault="00245E7E" w:rsidP="00CC3C0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132FF970" w14:textId="77777777" w:rsidR="00245E7E" w:rsidRPr="00245E7E" w:rsidRDefault="00245E7E" w:rsidP="00CC3C0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НМС:</w:t>
            </w: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3280F7E8" w14:textId="77777777" w:rsidR="00245E7E" w:rsidRPr="00245E7E" w:rsidRDefault="00245E7E" w:rsidP="00CC3C0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80" w:type="dxa"/>
          </w:tcPr>
          <w:p w14:paraId="18B35E4B" w14:textId="77777777" w:rsidR="00245E7E" w:rsidRPr="00245E7E" w:rsidRDefault="00245E7E" w:rsidP="00CC3C0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«Утверждено»</w:t>
            </w:r>
          </w:p>
          <w:p w14:paraId="34352303" w14:textId="77777777" w:rsidR="00245E7E" w:rsidRPr="00245E7E" w:rsidRDefault="00245E7E" w:rsidP="00CC3C0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58CF3AB" w14:textId="77777777" w:rsidR="00245E7E" w:rsidRPr="00245E7E" w:rsidRDefault="00245E7E" w:rsidP="00CC3C0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Приказ № ____ от «__»____202_г</w:t>
            </w:r>
          </w:p>
          <w:p w14:paraId="3B6CCF32" w14:textId="77777777" w:rsidR="00245E7E" w:rsidRPr="00245E7E" w:rsidRDefault="00245E7E" w:rsidP="00CC3C0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Директор </w:t>
            </w:r>
          </w:p>
          <w:p w14:paraId="5855968A" w14:textId="77777777" w:rsidR="00245E7E" w:rsidRPr="00245E7E" w:rsidRDefault="00245E7E" w:rsidP="00CC3C0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5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«Лицей № 40»</w:t>
            </w:r>
          </w:p>
          <w:p w14:paraId="667D231E" w14:textId="77777777" w:rsidR="00245E7E" w:rsidRPr="00245E7E" w:rsidRDefault="00245E7E" w:rsidP="00CC3C0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9B920D2" w14:textId="28A03129" w:rsidR="00245E7E" w:rsidRPr="00C54CB5" w:rsidRDefault="00245E7E" w:rsidP="00245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 /Н.С. Умнова/</w:t>
            </w:r>
          </w:p>
        </w:tc>
      </w:tr>
    </w:tbl>
    <w:p w14:paraId="1E79C058" w14:textId="77777777" w:rsidR="00245E7E" w:rsidRDefault="00245E7E" w:rsidP="00245E7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FD4A099" w14:textId="77777777" w:rsidR="00245E7E" w:rsidRPr="000E675A" w:rsidRDefault="00245E7E" w:rsidP="00245E7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21E300" w14:textId="77777777" w:rsidR="00245E7E" w:rsidRDefault="00245E7E" w:rsidP="00245E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75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3E0E5389" w14:textId="77777777" w:rsidR="00245E7E" w:rsidRPr="000E675A" w:rsidRDefault="00245E7E" w:rsidP="00245E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A7951F" w14:textId="77777777" w:rsidR="00245E7E" w:rsidRPr="00191FD5" w:rsidRDefault="00245E7E" w:rsidP="00245E7E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91FD5">
        <w:rPr>
          <w:rFonts w:ascii="Times New Roman" w:hAnsi="Times New Roman" w:cs="Times New Roman"/>
          <w:b/>
          <w:bCs/>
          <w:sz w:val="36"/>
          <w:szCs w:val="36"/>
        </w:rPr>
        <w:t xml:space="preserve">по </w:t>
      </w:r>
      <w:r>
        <w:rPr>
          <w:rFonts w:ascii="Times New Roman" w:hAnsi="Times New Roman" w:cs="Times New Roman"/>
          <w:b/>
          <w:bCs/>
          <w:sz w:val="36"/>
          <w:szCs w:val="36"/>
        </w:rPr>
        <w:t>окружающему миру</w:t>
      </w:r>
    </w:p>
    <w:p w14:paraId="2610A4C0" w14:textId="13C3C6FC" w:rsidR="00245E7E" w:rsidRPr="00245E7E" w:rsidRDefault="00245E7E" w:rsidP="00245E7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45E7E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Уровень обучения, класс/ы:  НОО, базовый уровень, 2</w:t>
      </w:r>
      <w:r w:rsidR="00225A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bookmarkStart w:id="1" w:name="_GoBack"/>
      <w:bookmarkEnd w:id="1"/>
      <w:r w:rsidRPr="00245E7E">
        <w:rPr>
          <w:rFonts w:ascii="Times New Roman" w:hAnsi="Times New Roman" w:cs="Times New Roman"/>
          <w:b/>
          <w:bCs/>
          <w:sz w:val="28"/>
          <w:szCs w:val="28"/>
          <w:lang w:val="ru-RU"/>
        </w:rPr>
        <w:t>класс,</w:t>
      </w:r>
      <w:r w:rsidRPr="00245E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78D0F19" w14:textId="77777777" w:rsidR="00245E7E" w:rsidRPr="00245E7E" w:rsidRDefault="00245E7E" w:rsidP="00245E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</w:p>
    <w:p w14:paraId="29891883" w14:textId="77777777" w:rsidR="00245E7E" w:rsidRPr="00245E7E" w:rsidRDefault="00245E7E" w:rsidP="00245E7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45E7E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Количество часов</w:t>
      </w:r>
      <w:r w:rsidRPr="00245E7E">
        <w:rPr>
          <w:rFonts w:ascii="Times New Roman" w:hAnsi="Times New Roman" w:cs="Times New Roman"/>
          <w:sz w:val="28"/>
          <w:szCs w:val="28"/>
          <w:lang w:val="ru-RU"/>
        </w:rPr>
        <w:t>: 68 часов.</w:t>
      </w:r>
    </w:p>
    <w:p w14:paraId="0B7E18AF" w14:textId="77777777" w:rsidR="00245E7E" w:rsidRPr="00245E7E" w:rsidRDefault="00245E7E" w:rsidP="00245E7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F85A2CC" w14:textId="77777777" w:rsidR="00245E7E" w:rsidRPr="00245E7E" w:rsidRDefault="00245E7E" w:rsidP="00245E7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45E7E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Программа разработана</w:t>
      </w:r>
      <w:r w:rsidRPr="00245E7E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44C37946" w14:textId="77777777" w:rsidR="00245E7E" w:rsidRPr="00191FD5" w:rsidRDefault="00245E7E" w:rsidP="00245E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1FD5">
        <w:rPr>
          <w:rFonts w:ascii="Times New Roman" w:hAnsi="Times New Roman" w:cs="Times New Roman"/>
          <w:b/>
          <w:bCs/>
          <w:sz w:val="28"/>
          <w:szCs w:val="28"/>
        </w:rPr>
        <w:t>Программа разработана на основе</w:t>
      </w:r>
      <w:r w:rsidRPr="00191FD5">
        <w:rPr>
          <w:rFonts w:ascii="Times New Roman" w:hAnsi="Times New Roman" w:cs="Times New Roman"/>
          <w:sz w:val="28"/>
          <w:szCs w:val="28"/>
        </w:rPr>
        <w:t>__</w:t>
      </w:r>
    </w:p>
    <w:p w14:paraId="1A10545D" w14:textId="77777777" w:rsidR="00245E7E" w:rsidRPr="00245E7E" w:rsidRDefault="00245E7E" w:rsidP="00245E7E">
      <w:pPr>
        <w:pStyle w:val="ae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45E7E">
        <w:rPr>
          <w:rFonts w:ascii="Times New Roman" w:hAnsi="Times New Roman" w:cs="Times New Roman"/>
          <w:sz w:val="28"/>
          <w:szCs w:val="28"/>
          <w:lang w:val="ru-RU"/>
        </w:rPr>
        <w:t>ФОП НОО</w:t>
      </w:r>
      <w:r w:rsidRPr="00245E7E">
        <w:rPr>
          <w:lang w:val="ru-RU"/>
        </w:rPr>
        <w:t xml:space="preserve"> </w:t>
      </w:r>
      <w:r w:rsidRPr="00245E7E">
        <w:rPr>
          <w:rFonts w:ascii="Times New Roman" w:hAnsi="Times New Roman" w:cs="Times New Roman"/>
          <w:sz w:val="28"/>
          <w:szCs w:val="28"/>
          <w:lang w:val="ru-RU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7F8136C4" w14:textId="3A873A93" w:rsidR="00245E7E" w:rsidRPr="00245E7E" w:rsidRDefault="00245E7E" w:rsidP="00245E7E">
      <w:pPr>
        <w:pStyle w:val="ae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45E7E">
        <w:rPr>
          <w:rFonts w:ascii="Times New Roman" w:hAnsi="Times New Roman" w:cs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1B1F0C3E" w14:textId="77777777" w:rsidR="00245E7E" w:rsidRPr="00245E7E" w:rsidRDefault="00245E7E" w:rsidP="00245E7E">
      <w:pPr>
        <w:pStyle w:val="ae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45E7E">
        <w:rPr>
          <w:rFonts w:ascii="Times New Roman" w:hAnsi="Times New Roman" w:cs="Times New Roman"/>
          <w:sz w:val="28"/>
          <w:szCs w:val="28"/>
          <w:lang w:val="ru-RU"/>
        </w:rPr>
        <w:t xml:space="preserve">основной образовательной программы начального общего образования </w:t>
      </w:r>
    </w:p>
    <w:p w14:paraId="112576ED" w14:textId="77777777" w:rsidR="00245E7E" w:rsidRPr="00245E7E" w:rsidRDefault="00245E7E" w:rsidP="00245E7E">
      <w:pPr>
        <w:pStyle w:val="ae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45E7E">
        <w:rPr>
          <w:rFonts w:ascii="Times New Roman" w:hAnsi="Times New Roman" w:cs="Times New Roman"/>
          <w:sz w:val="28"/>
          <w:szCs w:val="28"/>
          <w:lang w:val="ru-RU"/>
        </w:rPr>
        <w:t>Окружающий мир. Рабочие программы. Предметная линия учебников системы «Школа России». 1—4 классы : пособие для учителей общеобразоват. организаций / А. А. Плешаков. — М. : Просвещение, 2020.</w:t>
      </w:r>
    </w:p>
    <w:p w14:paraId="655011C0" w14:textId="77777777" w:rsidR="00245E7E" w:rsidRPr="00245E7E" w:rsidRDefault="00245E7E" w:rsidP="00245E7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BC5E0AB" w14:textId="77777777" w:rsidR="00245E7E" w:rsidRPr="00225A06" w:rsidRDefault="00245E7E" w:rsidP="00245E7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25A06">
        <w:rPr>
          <w:rFonts w:ascii="Times New Roman" w:hAnsi="Times New Roman" w:cs="Times New Roman"/>
          <w:sz w:val="28"/>
          <w:szCs w:val="28"/>
          <w:lang w:val="ru-RU"/>
        </w:rPr>
        <w:t>Нижний Новгород</w:t>
      </w:r>
    </w:p>
    <w:p w14:paraId="0148EBDF" w14:textId="77777777" w:rsidR="00245E7E" w:rsidRPr="00225A06" w:rsidRDefault="00245E7E" w:rsidP="00245E7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25A06">
        <w:rPr>
          <w:rFonts w:ascii="Times New Roman" w:hAnsi="Times New Roman" w:cs="Times New Roman"/>
          <w:sz w:val="28"/>
          <w:szCs w:val="28"/>
          <w:lang w:val="ru-RU"/>
        </w:rPr>
        <w:t>2023 - 2024_ г.</w:t>
      </w:r>
      <w:bookmarkEnd w:id="0"/>
    </w:p>
    <w:p w14:paraId="5982697F" w14:textId="77777777" w:rsidR="00245E7E" w:rsidRDefault="00245E7E" w:rsidP="00667366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40072F06" w14:textId="0EB8903F" w:rsidR="007D091C" w:rsidRPr="00667366" w:rsidRDefault="00667366" w:rsidP="00667366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</w:t>
      </w:r>
      <w:r w:rsidR="00271305"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ОЯСНИТЕЛЬНАЯ ЗАПИСКА</w:t>
      </w:r>
    </w:p>
    <w:p w14:paraId="6EA3D3FE" w14:textId="77777777" w:rsidR="007D091C" w:rsidRPr="00667366" w:rsidRDefault="00271305" w:rsidP="00271305">
      <w:pPr>
        <w:autoSpaceDE w:val="0"/>
        <w:autoSpaceDN w:val="0"/>
        <w:spacing w:after="0" w:line="240" w:lineRule="auto"/>
        <w:ind w:right="288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14:paraId="1E0896CF" w14:textId="77777777" w:rsidR="007D091C" w:rsidRPr="00667366" w:rsidRDefault="00271305" w:rsidP="00271305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планированию.</w:t>
      </w:r>
    </w:p>
    <w:p w14:paraId="4A8E4D74" w14:textId="77777777" w:rsidR="007D091C" w:rsidRPr="00667366" w:rsidRDefault="00271305" w:rsidP="00271305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Содержание обучения раскрывает  содержательные  линии для обязательного изучения во 2 классе начальной школы. Содержание обучения во 2 классе завершатся перечнем универсальных учебных действий (УДД) - познавательных, коммуникативных и регулятивных, которые возможно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14:paraId="503E3534" w14:textId="77777777" w:rsidR="007D091C" w:rsidRPr="00667366" w:rsidRDefault="00271305" w:rsidP="00271305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второй год обучения в начальной школе.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тематическом планировании описывается программное содержание по всем разделам содержания обучения 2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Представлены также способы организации дифференцированного обучения.</w:t>
      </w:r>
    </w:p>
    <w:p w14:paraId="7D8BF277" w14:textId="77777777" w:rsidR="007D091C" w:rsidRPr="00667366" w:rsidRDefault="00271305" w:rsidP="00271305">
      <w:pPr>
        <w:autoSpaceDE w:val="0"/>
        <w:autoSpaceDN w:val="0"/>
        <w:spacing w:after="0" w:line="240" w:lineRule="auto"/>
        <w:ind w:right="432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Рабочая программа по предмету «Окружающий мир» на уровне 2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</w:t>
      </w:r>
    </w:p>
    <w:p w14:paraId="7CE1B29E" w14:textId="77777777" w:rsidR="007D091C" w:rsidRPr="00667366" w:rsidRDefault="00271305" w:rsidP="00271305">
      <w:pPr>
        <w:autoSpaceDE w:val="0"/>
        <w:autoSpaceDN w:val="0"/>
        <w:spacing w:after="0" w:line="240" w:lineRule="auto"/>
        <w:ind w:right="288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14:paraId="798E4D1C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обществоведческих, нравственно этических понятий, представленных в содержании данного учебного предмета.</w:t>
      </w:r>
    </w:p>
    <w:p w14:paraId="633112CC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деятельности.</w:t>
      </w:r>
    </w:p>
    <w:p w14:paraId="6CAAFE0A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14:paraId="76E0AEFB" w14:textId="77777777" w:rsidR="00271305" w:rsidRPr="00667366" w:rsidRDefault="00271305" w:rsidP="00271305">
      <w:pPr>
        <w:tabs>
          <w:tab w:val="left" w:pos="15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</w:r>
    </w:p>
    <w:p w14:paraId="24A5BC03" w14:textId="77777777" w:rsidR="007D091C" w:rsidRPr="00667366" w:rsidRDefault="00271305" w:rsidP="00271305">
      <w:pPr>
        <w:tabs>
          <w:tab w:val="left" w:pos="15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индивидуальности.</w:t>
      </w:r>
    </w:p>
    <w:p w14:paraId="052A7711" w14:textId="77777777" w:rsidR="007D091C" w:rsidRPr="00667366" w:rsidRDefault="00271305" w:rsidP="00271305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курса«Окружающий мир» осуществлён на основе следующих ведущих идей:</w:t>
      </w:r>
    </w:p>
    <w:p w14:paraId="49266E96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раскрытие роли человека в природе и обществе; </w:t>
      </w:r>
    </w:p>
    <w:p w14:paraId="626D5F29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освоение общечеловеческих ценностей взаимодействия в системах «Человек и природа»,«Человек и общество», «Человек и другие люди», «Человек и его самость», «Человек и познание».</w:t>
      </w:r>
    </w:p>
    <w:p w14:paraId="18E88C9A" w14:textId="77777777" w:rsidR="007D091C" w:rsidRPr="00667366" w:rsidRDefault="00271305" w:rsidP="00271305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Общее число часов, отведённых на изучение курса «Окружающий мир» во 2 классе, составляет 68 часов (два часа в неделю).</w:t>
      </w:r>
    </w:p>
    <w:p w14:paraId="79502FA0" w14:textId="77777777" w:rsidR="007D091C" w:rsidRPr="00667366" w:rsidRDefault="007D091C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144011AD" w14:textId="77777777" w:rsidR="007D091C" w:rsidRPr="00667366" w:rsidRDefault="00271305" w:rsidP="00271305">
      <w:pPr>
        <w:autoSpaceDE w:val="0"/>
        <w:autoSpaceDN w:val="0"/>
        <w:spacing w:after="0" w:line="23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СОДЕРЖАНИЕ УЧЕБНОГО ПРЕДМЕТА</w:t>
      </w:r>
    </w:p>
    <w:p w14:paraId="78F2D9C2" w14:textId="77777777" w:rsidR="007D091C" w:rsidRPr="00667366" w:rsidRDefault="00271305" w:rsidP="00271305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Человек и общество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Наша Родина  —  Россия,  Российская  Федерация  Россия  и её столица на карте. Государственные символы  России.  Москва — столица России. Святыни Москвы — святыни России: Кремль, Красная площадь, Большой театр и др.  Характеристика отдельных исторических событий, связанных с Москвой (основание Москвы, строительство Кремля и др.). Герб  Москвы.  Расположение  Москвы на  карте.  Города  России.  Россия — многонациональное государство. Народы России, их традиции, обычаи, праздники. Родной край, его природные и 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культурные достопримечательности. Значимые события истории родного края. Свой регион и его главный город на карте; символика своего региона.</w:t>
      </w:r>
    </w:p>
    <w:p w14:paraId="1798E55C" w14:textId="77777777" w:rsidR="007D091C" w:rsidRPr="00667366" w:rsidRDefault="00271305" w:rsidP="00271305">
      <w:pPr>
        <w:autoSpaceDE w:val="0"/>
        <w:autoSpaceDN w:val="0"/>
        <w:spacing w:after="0" w:line="240" w:lineRule="auto"/>
        <w:ind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Хозяйственные занятия, профессии жителей родного края. Значение труда в жизни человека и общества.</w:t>
      </w:r>
    </w:p>
    <w:p w14:paraId="5FA3B3E4" w14:textId="77777777" w:rsidR="007D091C" w:rsidRPr="00667366" w:rsidRDefault="00271305" w:rsidP="00271305">
      <w:pPr>
        <w:tabs>
          <w:tab w:val="left" w:pos="180"/>
        </w:tabs>
        <w:autoSpaceDE w:val="0"/>
        <w:autoSpaceDN w:val="0"/>
        <w:spacing w:after="0" w:line="240" w:lineRule="auto"/>
        <w:ind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263917E2" w14:textId="77777777" w:rsidR="007D091C" w:rsidRPr="00667366" w:rsidRDefault="00271305" w:rsidP="00271305">
      <w:pPr>
        <w:autoSpaceDE w:val="0"/>
        <w:autoSpaceDN w:val="0"/>
        <w:spacing w:after="0" w:line="240" w:lineRule="auto"/>
        <w:ind w:right="432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14:paraId="7755FBB6" w14:textId="77777777" w:rsidR="007D091C" w:rsidRPr="00667366" w:rsidRDefault="00271305" w:rsidP="00271305">
      <w:pPr>
        <w:tabs>
          <w:tab w:val="left" w:pos="180"/>
        </w:tabs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Человек и природа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</w:t>
      </w:r>
    </w:p>
    <w:p w14:paraId="38A66150" w14:textId="77777777" w:rsidR="007D091C" w:rsidRPr="00667366" w:rsidRDefault="00271305" w:rsidP="00271305">
      <w:pPr>
        <w:autoSpaceDE w:val="0"/>
        <w:autoSpaceDN w:val="0"/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61F01EFD" w14:textId="77777777" w:rsidR="007D091C" w:rsidRPr="00667366" w:rsidRDefault="00271305" w:rsidP="00271305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Многообразие растений. Деревья, кустарники, травы. Дикорастущие и культурные растения.   Связи в природе.  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53E1C373" w14:textId="77777777" w:rsidR="007D091C" w:rsidRPr="00667366" w:rsidRDefault="00271305" w:rsidP="00271305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Красная книга России, её значение, отдельные представители растений и животных Красной книги.</w:t>
      </w:r>
    </w:p>
    <w:p w14:paraId="1713F011" w14:textId="77777777" w:rsidR="007D091C" w:rsidRPr="00667366" w:rsidRDefault="00271305" w:rsidP="00271305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Заповедники, природные парки. Охрана природы. Правила нравственного поведения на природе.</w:t>
      </w:r>
    </w:p>
    <w:p w14:paraId="72ED751E" w14:textId="77777777" w:rsidR="007D091C" w:rsidRPr="00667366" w:rsidRDefault="00271305" w:rsidP="00271305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Правила безопасной жизни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1AB301E7" w14:textId="77777777" w:rsidR="007D091C" w:rsidRPr="00667366" w:rsidRDefault="00271305" w:rsidP="00271305">
      <w:pPr>
        <w:autoSpaceDE w:val="0"/>
        <w:autoSpaceDN w:val="0"/>
        <w:spacing w:after="0" w:line="240" w:lineRule="auto"/>
        <w:ind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14:paraId="605CB416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 w:right="345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Универсальные учебные действия (пропедевтический уровень) </w:t>
      </w: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Познавательные универсальные учебные действия:</w:t>
      </w:r>
    </w:p>
    <w:p w14:paraId="5F75A088" w14:textId="77777777" w:rsidR="007D091C" w:rsidRPr="00667366" w:rsidRDefault="00271305" w:rsidP="00271305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ориентироваться в методах познания природы (наблюдение, опыт, сравнение, измерение); </w:t>
      </w:r>
    </w:p>
    <w:p w14:paraId="3E9C7ADE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 основе наблюдения определять состояние вещества (жидкое, твёрдое, газообразное); </w:t>
      </w:r>
    </w:p>
    <w:p w14:paraId="14225AFC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различать символы РФ; </w:t>
      </w:r>
    </w:p>
    <w:p w14:paraId="05094234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различать деревья, кустарники, травы; приводить примеры (в пределах изученного); </w:t>
      </w:r>
    </w:p>
    <w:p w14:paraId="4F3D7166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группировать растения: дикорастущие и культурные; лекарственные и ядовитые (в пределах изученного); </w:t>
      </w:r>
    </w:p>
    <w:p w14:paraId="03342BDA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различать прошлое, настоящее, будущее.</w:t>
      </w:r>
    </w:p>
    <w:p w14:paraId="0382FCDA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информацией:</w:t>
      </w:r>
    </w:p>
    <w:p w14:paraId="532AE295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различать информацию, представленную в тексте, графически, аудиовизуально; </w:t>
      </w:r>
    </w:p>
    <w:p w14:paraId="2F433F1E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 информацию, представленную в схеме, таблице; </w:t>
      </w:r>
    </w:p>
    <w:p w14:paraId="41D93A04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используя текстовую информацию, заполнять таблицы; дополнять схемы; </w:t>
      </w:r>
    </w:p>
    <w:p w14:paraId="4593764E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соотносить пример (рисунок, предложенную ситуацию) со временем протекания.</w:t>
      </w:r>
    </w:p>
    <w:p w14:paraId="452E79C8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 w:right="129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Коммуникативные универсальные учебные действия: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 ориентироваться в терминах (понятиях), соотносить их с краткой характеристикой:</w:t>
      </w:r>
    </w:p>
    <w:p w14:paraId="2302D9A1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3F63C583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понятия и термины, связанные с миром природы (среда обитания, тело, явление, вещество; заповедник); </w:t>
      </w:r>
    </w:p>
    <w:p w14:paraId="719D0C20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30E72A27" w14:textId="77777777" w:rsidR="007D091C" w:rsidRPr="00667366" w:rsidRDefault="00271305" w:rsidP="00271305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2. описывать условия жизни на Земле, отличие нашей планеты от других планет Солнечной системы;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3. 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4. 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5. приводить примеры растений и животных, занесённых в Красную книгу России (на примере своей местности);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6. описывать современные события от имени их участника.</w:t>
      </w:r>
    </w:p>
    <w:p w14:paraId="2F48DDD4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Регулятивные универсальные учебные действия:</w:t>
      </w:r>
    </w:p>
    <w:p w14:paraId="1972E8AE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следовать образцу, предложенному плану и инструкции при решении учебной задачи;</w:t>
      </w:r>
    </w:p>
    <w:p w14:paraId="68552CCE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контролировать с небольшой помощью учителя последовательность действий по решению учебной задачи; </w:t>
      </w:r>
    </w:p>
    <w:p w14:paraId="26A4D39F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14:paraId="1C574D1C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деятельность:</w:t>
      </w:r>
    </w:p>
    <w:p w14:paraId="5C35F68C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1D404EB9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4718DE55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20163587" w14:textId="77777777" w:rsidR="007D091C" w:rsidRPr="00667366" w:rsidRDefault="00271305" w:rsidP="00271305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 —  определять причины возможных конфликтов, выбирать (из предложенных)   способы их разрешения.</w:t>
      </w:r>
    </w:p>
    <w:p w14:paraId="7CFE5BD6" w14:textId="77777777" w:rsidR="007D091C" w:rsidRPr="00667366" w:rsidRDefault="007D091C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451617BA" w14:textId="77777777" w:rsidR="007D091C" w:rsidRPr="00667366" w:rsidRDefault="00271305" w:rsidP="0027130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7B99257D" w14:textId="77777777" w:rsidR="00271305" w:rsidRPr="00667366" w:rsidRDefault="00271305" w:rsidP="00271305">
      <w:pPr>
        <w:autoSpaceDE w:val="0"/>
        <w:autoSpaceDN w:val="0"/>
        <w:spacing w:after="0" w:line="23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D403455" w14:textId="77777777" w:rsidR="007D091C" w:rsidRPr="00667366" w:rsidRDefault="00271305" w:rsidP="00271305">
      <w:pPr>
        <w:tabs>
          <w:tab w:val="left" w:pos="180"/>
        </w:tabs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предмета "Окружающий мир" в 2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63246789" w14:textId="77777777" w:rsidR="007D091C" w:rsidRPr="00667366" w:rsidRDefault="00271305" w:rsidP="0027130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06A4D7A0" w14:textId="77777777" w:rsidR="007D091C" w:rsidRPr="00667366" w:rsidRDefault="00271305" w:rsidP="00271305">
      <w:pPr>
        <w:tabs>
          <w:tab w:val="left" w:pos="180"/>
        </w:tabs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Гражданско-патриотического воспитания:</w:t>
      </w:r>
    </w:p>
    <w:p w14:paraId="7CF0DB54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14:paraId="3F1B2D49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10A52875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14:paraId="2B0DC94D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14:paraId="4AF05CAC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Духовно-нравственного воспитания:</w:t>
      </w:r>
    </w:p>
    <w:p w14:paraId="02201A30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14:paraId="249965E7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2BE706D2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14:paraId="58FD5DBC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Эстетического воспитания:</w:t>
      </w:r>
    </w:p>
    <w:p w14:paraId="0B01DF06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61D5A7F8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14:paraId="5C99B72C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14:paraId="10150A46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информационной); </w:t>
      </w:r>
    </w:p>
    <w:p w14:paraId="1237D981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14:paraId="039FD494" w14:textId="77777777" w:rsidR="00271305" w:rsidRPr="00667366" w:rsidRDefault="00271305" w:rsidP="00271305">
      <w:pPr>
        <w:tabs>
          <w:tab w:val="left" w:pos="106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Трудового воспитания:</w:t>
      </w:r>
    </w:p>
    <w:p w14:paraId="25AAD369" w14:textId="77777777" w:rsidR="007D091C" w:rsidRPr="00667366" w:rsidRDefault="00271305" w:rsidP="00271305">
      <w:pPr>
        <w:tabs>
          <w:tab w:val="left" w:pos="106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257D2BFA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Экологического воспитания:</w:t>
      </w:r>
    </w:p>
    <w:p w14:paraId="4E0CDE93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14:paraId="5EC3958D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Ценности научного познания:</w:t>
      </w:r>
    </w:p>
    <w:p w14:paraId="104D2E7F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14:paraId="7BFD83AB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14:paraId="47B1268A" w14:textId="77777777" w:rsidR="007D091C" w:rsidRPr="00667366" w:rsidRDefault="00271305" w:rsidP="0027130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722059DE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 w:right="4752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Познавательныеуниверсальные учебные действия: </w:t>
      </w: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Базовые логические действия:</w:t>
      </w:r>
    </w:p>
    <w:p w14:paraId="5E247C67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38C564D8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14:paraId="07BA7BC1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29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14:paraId="182A40F4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объединять части объекта (объекты) по определённому признаку; </w:t>
      </w:r>
    </w:p>
    <w:p w14:paraId="280AA011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14:paraId="3AAB7455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14:paraId="5E9AB7A5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выявлять недостаток информации для решения учебной (практической) задачи на основе предложенного алгоритма.</w:t>
      </w:r>
    </w:p>
    <w:p w14:paraId="70841BD1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Базовые исследовательские действия:</w:t>
      </w:r>
    </w:p>
    <w:p w14:paraId="172C09D4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14:paraId="0F81C8E2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14:paraId="010448CB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1C693A30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оследствия; коллективный труд и его результаты и др. ); </w:t>
      </w:r>
    </w:p>
    <w:p w14:paraId="0BE9FDE3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14:paraId="2ABDA028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47B5E095" w14:textId="77777777" w:rsidR="007D091C" w:rsidRPr="00667366" w:rsidRDefault="00271305" w:rsidP="00271305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Работа с информацией:</w:t>
      </w:r>
    </w:p>
    <w:p w14:paraId="27757F3F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14:paraId="619F5E37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14:paraId="39EE4503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04DA668D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144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14:paraId="499CD643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14:paraId="20D4942B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14:paraId="16450892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14:paraId="71667F6F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0433C096" w14:textId="77777777" w:rsidR="007D091C" w:rsidRPr="00667366" w:rsidRDefault="00271305" w:rsidP="00271305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действия:</w:t>
      </w:r>
    </w:p>
    <w:p w14:paraId="506FE653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14:paraId="6FE3E1F4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14604BBF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14:paraId="4D46ACD6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2B616E67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создавать устные и письменные тексты (описание, рассуждение, повествование); </w:t>
      </w:r>
    </w:p>
    <w:p w14:paraId="53D52508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32FA85EA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4FF02BF6" w14:textId="77777777" w:rsidR="00271305" w:rsidRPr="00667366" w:rsidRDefault="00271305" w:rsidP="00271305">
      <w:pPr>
        <w:autoSpaceDE w:val="0"/>
        <w:autoSpaceDN w:val="0"/>
        <w:spacing w:after="0" w:line="240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готовить небольшие публичные выступления с возможной презентацией (текст, рисунки, фото, плакаты и др. ) к тексту выступления.</w:t>
      </w:r>
    </w:p>
    <w:p w14:paraId="4BD360EC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Регулятивные универсальные учебные действия: </w:t>
      </w: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Самоорганизация:</w:t>
      </w:r>
    </w:p>
    <w:p w14:paraId="073A0E70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14:paraId="594883DA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выстраивать последовательность выбранных действий и операций.</w:t>
      </w:r>
    </w:p>
    <w:p w14:paraId="4DF71FA1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Самоконтроль:</w:t>
      </w:r>
    </w:p>
    <w:p w14:paraId="1C8550BC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осуществлять контроль процесса и результата своей деятельности; </w:t>
      </w:r>
    </w:p>
    <w:p w14:paraId="41770FB1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14:paraId="0FA1D983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14:paraId="4F2232C2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Самооценка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6E0210D8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14:paraId="604D1C89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14:paraId="094CAD88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14:paraId="5DA9F440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понимать значение коллективной деятельности для успешного решения учебной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5C0C1DC8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58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57DF5606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проявлять готовность руководить, выполнять поручения, подчиняться; </w:t>
      </w:r>
    </w:p>
    <w:p w14:paraId="2DF41240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14:paraId="076CF493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ответственно выполнять свою часть работы.</w:t>
      </w:r>
    </w:p>
    <w:p w14:paraId="79EF5E47" w14:textId="77777777" w:rsidR="00271305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</w:p>
    <w:p w14:paraId="6F00B071" w14:textId="77777777" w:rsidR="007D091C" w:rsidRPr="00667366" w:rsidRDefault="00271305" w:rsidP="0027130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087DD990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во </w:t>
      </w: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2 классе 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</w:p>
    <w:p w14:paraId="5F101C30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Россию на карте мира, на карте России - Москву, свой регион и его главный город; </w:t>
      </w:r>
    </w:p>
    <w:p w14:paraId="08164418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узнавать государственную символику Российской Федерации (гимн, герб, флаг) и своего региона; </w:t>
      </w:r>
    </w:p>
    <w:p w14:paraId="593EFA59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601719EC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 w:right="1296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изученные объекты окружающего мира по их описанию, рисункам и фотографиям, различать их в окружающем мире; </w:t>
      </w:r>
    </w:p>
    <w:p w14:paraId="714A5AA8" w14:textId="77777777" w:rsidR="007D091C" w:rsidRPr="00667366" w:rsidRDefault="00271305" w:rsidP="0027130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приводить примеры изученных традиций, обычаев и праздников народов родного края;</w:t>
      </w:r>
    </w:p>
    <w:p w14:paraId="4C84DCC3" w14:textId="77777777" w:rsidR="007D091C" w:rsidRPr="00667366" w:rsidRDefault="00271305" w:rsidP="00271305">
      <w:pPr>
        <w:tabs>
          <w:tab w:val="left" w:pos="16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667366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важных событий прошлого и настоящего родного края; трудовой деятельности и профессий жителей родного края;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проводить, соблюдая правила безопасного труда, несложные наблюдения и опыты с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природными объектами, измерения;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приводить примеры изученных взаимосвязей в природе, при меры, иллюстрирующие значение природы в жизни человека;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описывать на основе предложенного плана или опорных слов изученные природные объекты и явления, в том числе звёзды, созвездия, планеты;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группировать изученные объекты живой и неживой природы по предложенным признакам; —  сравнивать объекты живой и неживой природы на основе внешних признаков;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ориентироваться на местности по местным природным при знакам, Солнцу, компасу; —   создавать  по  заданному  плану  развёрнутые  высказывания о природе и обществе; —  использовать для ответов на вопросы небольшие тексты о природе и обществе;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соблюдать правила безопасного поведения в школе, правила безопасного поведения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пассажира наземного транспорта и метро;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соблюдать режим дня и питания;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безопасно использовать мессенджеры Интернета в условиях контролируемого доступа в Интернет; </w:t>
      </w:r>
      <w:r w:rsidRPr="0066736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безопасно осуществлять коммуникацию в школьных сообществах с помощью учителя в случае необходимости.</w:t>
      </w:r>
    </w:p>
    <w:p w14:paraId="2015F6E3" w14:textId="77777777" w:rsidR="007D091C" w:rsidRPr="00271305" w:rsidRDefault="007D091C">
      <w:pPr>
        <w:rPr>
          <w:lang w:val="ru-RU"/>
        </w:rPr>
        <w:sectPr w:rsidR="007D091C" w:rsidRPr="00271305">
          <w:pgSz w:w="11900" w:h="16840"/>
          <w:pgMar w:top="286" w:right="760" w:bottom="1440" w:left="1086" w:header="720" w:footer="720" w:gutter="0"/>
          <w:cols w:space="720" w:equalWidth="0">
            <w:col w:w="10054" w:space="0"/>
          </w:cols>
          <w:docGrid w:linePitch="360"/>
        </w:sectPr>
      </w:pPr>
    </w:p>
    <w:p w14:paraId="05AD3856" w14:textId="77777777" w:rsidR="007D091C" w:rsidRPr="00271305" w:rsidRDefault="007D091C" w:rsidP="00271305">
      <w:pPr>
        <w:autoSpaceDE w:val="0"/>
        <w:autoSpaceDN w:val="0"/>
        <w:spacing w:after="64" w:line="220" w:lineRule="exact"/>
        <w:jc w:val="center"/>
        <w:rPr>
          <w:lang w:val="ru-RU"/>
        </w:rPr>
      </w:pPr>
    </w:p>
    <w:p w14:paraId="6156F4DC" w14:textId="77777777" w:rsidR="007D091C" w:rsidRDefault="00271305" w:rsidP="00271305">
      <w:pPr>
        <w:autoSpaceDE w:val="0"/>
        <w:autoSpaceDN w:val="0"/>
        <w:spacing w:after="258" w:line="233" w:lineRule="auto"/>
        <w:jc w:val="center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>ТЕМАТИЧЕСКОЕ ПЛАНИРОВАНИЕ</w:t>
      </w:r>
    </w:p>
    <w:tbl>
      <w:tblPr>
        <w:tblW w:w="157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18"/>
        <w:gridCol w:w="5964"/>
        <w:gridCol w:w="708"/>
        <w:gridCol w:w="1276"/>
        <w:gridCol w:w="992"/>
        <w:gridCol w:w="1975"/>
        <w:gridCol w:w="3413"/>
      </w:tblGrid>
      <w:tr w:rsidR="00667366" w:rsidRPr="00271305" w14:paraId="7BFD436A" w14:textId="77777777" w:rsidTr="00667366">
        <w:trPr>
          <w:trHeight w:hRule="exact" w:val="35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C8FE9" w14:textId="77777777" w:rsidR="00667366" w:rsidRPr="00271305" w:rsidRDefault="00667366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№</w:t>
            </w:r>
            <w:r w:rsidRPr="00271305">
              <w:rPr>
                <w:rFonts w:ascii="Times New Roman" w:hAnsi="Times New Roman" w:cs="Times New Roman"/>
              </w:rPr>
              <w:br/>
            </w: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п/п</w:t>
            </w:r>
          </w:p>
        </w:tc>
        <w:tc>
          <w:tcPr>
            <w:tcW w:w="5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29BE60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Наименование разделов и тем программы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955D3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Количество часов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ABE4AB" w14:textId="3B045770" w:rsidR="00667366" w:rsidRPr="00667366" w:rsidRDefault="00667366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Дата</w:t>
            </w:r>
          </w:p>
        </w:tc>
        <w:tc>
          <w:tcPr>
            <w:tcW w:w="341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E3753" w14:textId="62D8290E" w:rsidR="00667366" w:rsidRPr="00271305" w:rsidRDefault="00667366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Электронные </w:t>
            </w:r>
            <w:r w:rsidRPr="00271305">
              <w:rPr>
                <w:rFonts w:ascii="Times New Roman" w:hAnsi="Times New Roman" w:cs="Times New Roman"/>
              </w:rPr>
              <w:br/>
            </w: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(цифровые) </w:t>
            </w:r>
            <w:r w:rsidRPr="00271305">
              <w:rPr>
                <w:rFonts w:ascii="Times New Roman" w:hAnsi="Times New Roman" w:cs="Times New Roman"/>
              </w:rPr>
              <w:br/>
            </w: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образовательные ресурсы</w:t>
            </w:r>
          </w:p>
        </w:tc>
      </w:tr>
      <w:tr w:rsidR="00667366" w:rsidRPr="00271305" w14:paraId="7B1E4BC2" w14:textId="77777777" w:rsidTr="00667366">
        <w:trPr>
          <w:trHeight w:hRule="exact" w:val="579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38A9" w14:textId="77777777" w:rsidR="00667366" w:rsidRPr="00271305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5A8EAE" w14:textId="77777777" w:rsidR="00667366" w:rsidRPr="00271305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20502D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B09336" w14:textId="77777777" w:rsidR="00667366" w:rsidRPr="00271305" w:rsidRDefault="00667366">
            <w:pPr>
              <w:autoSpaceDE w:val="0"/>
              <w:autoSpaceDN w:val="0"/>
              <w:spacing w:before="78" w:after="0" w:line="245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0C2F53" w14:textId="77777777" w:rsidR="00667366" w:rsidRPr="00271305" w:rsidRDefault="0066736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практические работы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D42871" w14:textId="77777777" w:rsidR="00667366" w:rsidRPr="00271305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80392D" w14:textId="727028A5" w:rsidR="00667366" w:rsidRPr="00271305" w:rsidRDefault="00667366">
            <w:pPr>
              <w:rPr>
                <w:rFonts w:ascii="Times New Roman" w:hAnsi="Times New Roman" w:cs="Times New Roman"/>
              </w:rPr>
            </w:pPr>
          </w:p>
        </w:tc>
      </w:tr>
      <w:tr w:rsidR="00667366" w:rsidRPr="00271305" w14:paraId="0E86265F" w14:textId="77777777" w:rsidTr="00667366">
        <w:trPr>
          <w:trHeight w:hRule="exact" w:val="350"/>
        </w:trPr>
        <w:tc>
          <w:tcPr>
            <w:tcW w:w="7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4D5E91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Раздел 1.</w:t>
            </w: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Человек и общество.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</w:tcPr>
          <w:p w14:paraId="3731BBB7" w14:textId="77777777" w:rsidR="00667366" w:rsidRPr="00271305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9FB298F" w14:textId="77777777" w:rsidR="00667366" w:rsidRPr="00271305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37610C5" w14:textId="77777777" w:rsidR="00667366" w:rsidRPr="00271305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2E94EC6E" w14:textId="77777777" w:rsidR="00667366" w:rsidRPr="00271305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636E036C" w14:textId="0D20637A" w:rsidR="00667366" w:rsidRPr="00271305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</w:tr>
      <w:tr w:rsidR="00667366" w:rsidRPr="00271305" w14:paraId="24812940" w14:textId="77777777" w:rsidTr="00667366">
        <w:trPr>
          <w:trHeight w:hRule="exact" w:val="677"/>
        </w:trPr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7ABFB6" w14:textId="77777777" w:rsidR="00667366" w:rsidRPr="00271305" w:rsidRDefault="00667366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1.1.</w:t>
            </w:r>
          </w:p>
        </w:tc>
        <w:tc>
          <w:tcPr>
            <w:tcW w:w="59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19819C" w14:textId="77777777" w:rsidR="00667366" w:rsidRPr="00271305" w:rsidRDefault="00667366">
            <w:pPr>
              <w:autoSpaceDE w:val="0"/>
              <w:autoSpaceDN w:val="0"/>
              <w:spacing w:before="64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Наша Родина — Россия, Российская Федерация. Россия и её столица на карте.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8E0501" w14:textId="77777777" w:rsidR="00667366" w:rsidRPr="00271305" w:rsidRDefault="0066736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62CE34" w14:textId="77777777" w:rsidR="00667366" w:rsidRPr="00271305" w:rsidRDefault="00667366">
            <w:pPr>
              <w:autoSpaceDE w:val="0"/>
              <w:autoSpaceDN w:val="0"/>
              <w:spacing w:before="76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8D8EBD" w14:textId="77777777" w:rsidR="00667366" w:rsidRPr="00271305" w:rsidRDefault="0066736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DAA256" w14:textId="77777777" w:rsidR="00667366" w:rsidRPr="00271305" w:rsidRDefault="00667366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9A73A" w14:textId="223EF8C7" w:rsidR="00667366" w:rsidRPr="00271305" w:rsidRDefault="00667366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https://resh.edu.ru/ </w:t>
            </w:r>
            <w:r w:rsidRPr="00271305">
              <w:rPr>
                <w:rFonts w:ascii="Times New Roman" w:hAnsi="Times New Roman" w:cs="Times New Roman"/>
              </w:rPr>
              <w:br/>
            </w: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http://school-russia.prosv.ru</w:t>
            </w:r>
          </w:p>
        </w:tc>
      </w:tr>
      <w:tr w:rsidR="00667366" w:rsidRPr="00271305" w14:paraId="70535883" w14:textId="77777777" w:rsidTr="00667366">
        <w:trPr>
          <w:trHeight w:hRule="exact" w:val="7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18332D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1.2.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FFE4B" w14:textId="77777777" w:rsidR="00667366" w:rsidRPr="00271305" w:rsidRDefault="00667366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Государственные символы России, символика  своего региона.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B5EE3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3E390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DCE87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718E1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8C1E6" w14:textId="3292B85A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271305" w14:paraId="2244AEF6" w14:textId="77777777" w:rsidTr="00667366">
        <w:trPr>
          <w:trHeight w:hRule="exact" w:val="84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779020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1.3.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10341" w14:textId="77777777" w:rsidR="00667366" w:rsidRPr="00271305" w:rsidRDefault="00667366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Москва — столи ца. Достопримечательности Москвы. </w:t>
            </w: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Страницы истории Москвы.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6901C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33E31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5A43C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B10B" w14:textId="77777777" w:rsidR="00667366" w:rsidRPr="00271305" w:rsidRDefault="00667366">
            <w:pPr>
              <w:autoSpaceDE w:val="0"/>
              <w:autoSpaceDN w:val="0"/>
              <w:spacing w:before="76" w:after="0" w:line="250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A61BE" w14:textId="284254D1" w:rsidR="00667366" w:rsidRPr="00271305" w:rsidRDefault="00667366">
            <w:pPr>
              <w:autoSpaceDE w:val="0"/>
              <w:autoSpaceDN w:val="0"/>
              <w:spacing w:before="76" w:after="0" w:line="250" w:lineRule="auto"/>
              <w:ind w:left="72" w:right="576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 http://school-</w:t>
            </w:r>
            <w:r w:rsidRPr="00271305">
              <w:rPr>
                <w:rFonts w:ascii="Times New Roman" w:hAnsi="Times New Roman" w:cs="Times New Roman"/>
              </w:rPr>
              <w:br/>
            </w: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collection.edu.ru/</w:t>
            </w:r>
          </w:p>
        </w:tc>
      </w:tr>
      <w:tr w:rsidR="00667366" w:rsidRPr="00271305" w14:paraId="4A0800EE" w14:textId="77777777" w:rsidTr="00667366">
        <w:trPr>
          <w:trHeight w:hRule="exact" w:val="8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8CD70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1.4.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E12C3" w14:textId="77777777" w:rsidR="00667366" w:rsidRPr="00271305" w:rsidRDefault="00667366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Города России. Свой регион и его столица на карте РФ.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28AD9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56FAA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99583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49E7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9AABE" w14:textId="48E0A1AD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271305" w14:paraId="404068FD" w14:textId="77777777" w:rsidTr="00667366">
        <w:trPr>
          <w:trHeight w:hRule="exact" w:val="9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8965C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1.5.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4D107A" w14:textId="77777777" w:rsidR="00667366" w:rsidRPr="00271305" w:rsidRDefault="00667366">
            <w:pPr>
              <w:autoSpaceDE w:val="0"/>
              <w:autoSpaceDN w:val="0"/>
              <w:spacing w:before="6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Россия — многонациональное государство. Народы России, их традиции, обычаи, праздники.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DF5FB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279F9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E0C7D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F70F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1F8BF" w14:textId="68CB1DE0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271305" w14:paraId="73AF6FB4" w14:textId="77777777" w:rsidTr="00667366">
        <w:trPr>
          <w:trHeight w:hRule="exact" w:val="77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89532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1.6.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04621" w14:textId="77777777" w:rsidR="00667366" w:rsidRPr="00271305" w:rsidRDefault="00667366">
            <w:pPr>
              <w:autoSpaceDE w:val="0"/>
              <w:autoSpaceDN w:val="0"/>
              <w:spacing w:before="66" w:after="0" w:line="24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Родной край, его природные и культурные достопримечательности.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F24DA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586E6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51F3D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9EE8" w14:textId="77777777" w:rsidR="00667366" w:rsidRPr="00271305" w:rsidRDefault="0066736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C4067" w14:textId="3E23EEBD" w:rsidR="00667366" w:rsidRPr="00271305" w:rsidRDefault="0066736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https://resh.edu.ru/ </w:t>
            </w:r>
            <w:r w:rsidRPr="00271305">
              <w:rPr>
                <w:rFonts w:ascii="Times New Roman" w:hAnsi="Times New Roman" w:cs="Times New Roman"/>
              </w:rPr>
              <w:br/>
            </w: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http://school-russia.prosv.ru</w:t>
            </w:r>
          </w:p>
        </w:tc>
      </w:tr>
      <w:tr w:rsidR="00667366" w:rsidRPr="00271305" w14:paraId="0236BA07" w14:textId="77777777" w:rsidTr="00667366">
        <w:trPr>
          <w:trHeight w:hRule="exact" w:val="70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D46C0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1.7.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FFF0E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Значимые события истории родного края. Свой регион и его главный город   на карте.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8849F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474A5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BB036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C8A0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3F265" w14:textId="77FEE060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271305" w14:paraId="7E32268F" w14:textId="77777777" w:rsidTr="00667366">
        <w:trPr>
          <w:trHeight w:hRule="exact" w:val="9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8B4DE7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1.8.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8429A" w14:textId="77777777" w:rsidR="00667366" w:rsidRPr="00271305" w:rsidRDefault="00667366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Хозяйственные  занятия, профессии жителей родного  края. Значение труда в жизни человека и общества.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FFAD0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59ED4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B1DBC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F75C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C07AC2" w14:textId="08075E72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271305" w14:paraId="2CC76B56" w14:textId="77777777" w:rsidTr="00667366">
        <w:trPr>
          <w:trHeight w:hRule="exact" w:val="92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E4418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1.9.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72836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Семья </w:t>
            </w:r>
            <w:r w:rsidRPr="0027130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lang w:val="ru-RU"/>
              </w:rPr>
              <w:t xml:space="preserve">— </w:t>
            </w: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коллектив. Семейное древо. Семейные ценности. и  традиции.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E4AC7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77FBF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C98DA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2F8A" w14:textId="77777777" w:rsidR="00667366" w:rsidRPr="00271305" w:rsidRDefault="00667366">
            <w:pPr>
              <w:autoSpaceDE w:val="0"/>
              <w:autoSpaceDN w:val="0"/>
              <w:spacing w:before="76" w:after="0" w:line="250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0D48F" w14:textId="422443E3" w:rsidR="00667366" w:rsidRPr="00271305" w:rsidRDefault="00667366">
            <w:pPr>
              <w:autoSpaceDE w:val="0"/>
              <w:autoSpaceDN w:val="0"/>
              <w:spacing w:before="76" w:after="0" w:line="250" w:lineRule="auto"/>
              <w:ind w:left="72" w:right="576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 http://school-</w:t>
            </w:r>
            <w:r w:rsidRPr="00271305">
              <w:rPr>
                <w:rFonts w:ascii="Times New Roman" w:hAnsi="Times New Roman" w:cs="Times New Roman"/>
              </w:rPr>
              <w:br/>
            </w: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collection.edu.ru/</w:t>
            </w:r>
          </w:p>
        </w:tc>
      </w:tr>
      <w:tr w:rsidR="00667366" w:rsidRPr="00271305" w14:paraId="47021A8B" w14:textId="77777777" w:rsidTr="00667366">
        <w:trPr>
          <w:trHeight w:hRule="exact" w:val="66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D7F9B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1.10.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55471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Совместный  труд и отдых. Участие детей в делах семьи.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56C0F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F62C7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D3246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2389" w14:textId="77777777" w:rsidR="00667366" w:rsidRPr="00271305" w:rsidRDefault="00667366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E9A4C" w14:textId="20256CF8" w:rsidR="00667366" w:rsidRPr="00271305" w:rsidRDefault="00667366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https://resh.edu.ru/ </w:t>
            </w:r>
            <w:r w:rsidRPr="00271305">
              <w:rPr>
                <w:rFonts w:ascii="Times New Roman" w:hAnsi="Times New Roman" w:cs="Times New Roman"/>
              </w:rPr>
              <w:br/>
            </w: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http://school-russia.prosv.ru</w:t>
            </w:r>
          </w:p>
        </w:tc>
      </w:tr>
      <w:tr w:rsidR="00667366" w:rsidRPr="00271305" w14:paraId="302D194B" w14:textId="77777777" w:rsidTr="00667366">
        <w:trPr>
          <w:trHeight w:hRule="exact" w:val="83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12488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1.11.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34DAC" w14:textId="77777777" w:rsidR="00667366" w:rsidRPr="00271305" w:rsidRDefault="00667366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Правила культурного поведения в общественных местах.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79846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998A3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16B93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E6DF7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8AF63" w14:textId="56AA1682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271305" w14:paraId="3A5802E8" w14:textId="77777777" w:rsidTr="00667366">
        <w:trPr>
          <w:trHeight w:hRule="exact" w:val="21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303227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1.12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0EF30" w14:textId="77777777" w:rsidR="00667366" w:rsidRPr="00271305" w:rsidRDefault="00667366">
            <w:pPr>
              <w:autoSpaceDE w:val="0"/>
              <w:autoSpaceDN w:val="0"/>
              <w:spacing w:before="66" w:after="0" w:line="252" w:lineRule="auto"/>
              <w:ind w:left="72" w:right="1296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Доброта, справедливость, честность, уважение к чужому мнению </w:t>
            </w:r>
            <w:r w:rsidRPr="00271305">
              <w:rPr>
                <w:rFonts w:ascii="Times New Roman" w:hAnsi="Times New Roman" w:cs="Times New Roman"/>
                <w:lang w:val="ru-RU"/>
              </w:rPr>
              <w:br/>
            </w: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и особенностям других людей — главные правила взаимоотношений членов общества.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4E94B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D6A874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094B8C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F4D0F9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A418CC" w14:textId="4E3D766B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271305" w14:paraId="4623F6DC" w14:textId="77777777" w:rsidTr="00667366">
        <w:trPr>
          <w:trHeight w:hRule="exact" w:val="350"/>
        </w:trPr>
        <w:tc>
          <w:tcPr>
            <w:tcW w:w="7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744BFB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 по разделу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93C3E2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CE9DEE" w14:textId="77777777" w:rsidR="00667366" w:rsidRPr="00271305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8D6B5C" w14:textId="77777777" w:rsidR="00667366" w:rsidRPr="00271305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BFFC0B" w14:textId="77777777" w:rsidR="00667366" w:rsidRPr="00271305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5C6F3C" w14:textId="19019BBA" w:rsidR="00667366" w:rsidRPr="00271305" w:rsidRDefault="00667366">
            <w:pPr>
              <w:rPr>
                <w:rFonts w:ascii="Times New Roman" w:hAnsi="Times New Roman" w:cs="Times New Roman"/>
              </w:rPr>
            </w:pPr>
          </w:p>
        </w:tc>
      </w:tr>
      <w:tr w:rsidR="00667366" w:rsidRPr="00271305" w14:paraId="2E8B01E2" w14:textId="77777777" w:rsidTr="00667366">
        <w:trPr>
          <w:trHeight w:hRule="exact" w:val="350"/>
        </w:trPr>
        <w:tc>
          <w:tcPr>
            <w:tcW w:w="7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C23A40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Раздел 2.</w:t>
            </w: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Человек и природа.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418B67" w14:textId="77777777" w:rsidR="00667366" w:rsidRPr="00271305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8DECD2" w14:textId="77777777" w:rsidR="00667366" w:rsidRPr="00271305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C31E9C" w14:textId="77777777" w:rsidR="00667366" w:rsidRPr="00271305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C56C6F" w14:textId="77777777" w:rsidR="00667366" w:rsidRPr="00271305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7A3D36" w14:textId="79352B27" w:rsidR="00667366" w:rsidRPr="00271305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</w:tr>
      <w:tr w:rsidR="00667366" w:rsidRPr="00271305" w14:paraId="52344F1E" w14:textId="77777777" w:rsidTr="00667366">
        <w:trPr>
          <w:trHeight w:hRule="exact" w:val="87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3F699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2.1.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A80799" w14:textId="77777777" w:rsidR="00667366" w:rsidRPr="00271305" w:rsidRDefault="00667366">
            <w:pPr>
              <w:autoSpaceDE w:val="0"/>
              <w:autoSpaceDN w:val="0"/>
              <w:spacing w:before="6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Наблюдения, опыты, измерения. Звёзды и созвездия, наблюдения звёздного неба. </w:t>
            </w: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Планеты.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386560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960A30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1A616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FBBE54C" w14:textId="77777777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D5AE2" w14:textId="3BDD9C24" w:rsidR="00667366" w:rsidRPr="00271305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271305" w14:paraId="5E826AB4" w14:textId="77777777" w:rsidTr="00667366">
        <w:trPr>
          <w:trHeight w:hRule="exact" w:val="980"/>
        </w:trPr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C0286" w14:textId="77777777" w:rsidR="00667366" w:rsidRPr="00271305" w:rsidRDefault="00667366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2.2.</w:t>
            </w:r>
          </w:p>
        </w:tc>
        <w:tc>
          <w:tcPr>
            <w:tcW w:w="59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9933E" w14:textId="77777777" w:rsidR="00667366" w:rsidRPr="00271305" w:rsidRDefault="00667366">
            <w:pPr>
              <w:autoSpaceDE w:val="0"/>
              <w:autoSpaceDN w:val="0"/>
              <w:spacing w:before="62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Чем Земля отличается от других планет. </w:t>
            </w: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Условия  жизни  на  Земле.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26CB7" w14:textId="77777777" w:rsidR="00667366" w:rsidRPr="00271305" w:rsidRDefault="00667366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3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1955A" w14:textId="77777777" w:rsidR="00667366" w:rsidRPr="00271305" w:rsidRDefault="00667366">
            <w:pPr>
              <w:autoSpaceDE w:val="0"/>
              <w:autoSpaceDN w:val="0"/>
              <w:spacing w:before="74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B749C" w14:textId="77777777" w:rsidR="00667366" w:rsidRPr="00271305" w:rsidRDefault="00667366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7896" w14:textId="77777777" w:rsidR="00667366" w:rsidRPr="00271305" w:rsidRDefault="00667366">
            <w:pPr>
              <w:autoSpaceDE w:val="0"/>
              <w:autoSpaceDN w:val="0"/>
              <w:spacing w:before="74" w:after="0" w:line="250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5797C" w14:textId="265874BF" w:rsidR="00667366" w:rsidRPr="00271305" w:rsidRDefault="00667366">
            <w:pPr>
              <w:autoSpaceDE w:val="0"/>
              <w:autoSpaceDN w:val="0"/>
              <w:spacing w:before="74" w:after="0" w:line="250" w:lineRule="auto"/>
              <w:ind w:left="72" w:right="576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 http://school-</w:t>
            </w:r>
            <w:r w:rsidRPr="00271305">
              <w:rPr>
                <w:rFonts w:ascii="Times New Roman" w:hAnsi="Times New Roman" w:cs="Times New Roman"/>
              </w:rPr>
              <w:br/>
            </w: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collection.edu.ru/</w:t>
            </w:r>
          </w:p>
        </w:tc>
      </w:tr>
      <w:tr w:rsidR="00667366" w:rsidRPr="00271305" w14:paraId="55D4343B" w14:textId="77777777" w:rsidTr="00667366">
        <w:trPr>
          <w:trHeight w:hRule="exact" w:val="56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4615E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2.3.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83527" w14:textId="77777777" w:rsidR="00667366" w:rsidRPr="00271305" w:rsidRDefault="00667366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Изображения Земли: глобус, карта, 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C097D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4BEAD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3CA83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8CE1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4CF15C" w14:textId="10B5EAFC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271305" w14:paraId="45FB9CFA" w14:textId="77777777" w:rsidTr="00667366">
        <w:trPr>
          <w:trHeight w:hRule="exact" w:val="5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4A528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2.4.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A0D4B0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Карта мира. Материки, океаны.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C1FA7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2740F4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3B112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9D9C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CF6F9" w14:textId="7F9D6A94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271305" w14:paraId="758DFE28" w14:textId="77777777" w:rsidTr="00667366">
        <w:trPr>
          <w:trHeight w:hRule="exact" w:val="114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1F996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2.5.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0D65F" w14:textId="77777777" w:rsidR="00667366" w:rsidRPr="00271305" w:rsidRDefault="0066736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271305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CBD0D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6D5A96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9158A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3720" w14:textId="77777777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C4272" w14:textId="2CC14E9A" w:rsidR="00667366" w:rsidRPr="00271305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27130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</w:tbl>
    <w:p w14:paraId="635C305A" w14:textId="77777777" w:rsidR="007D091C" w:rsidRDefault="007D091C">
      <w:pPr>
        <w:autoSpaceDE w:val="0"/>
        <w:autoSpaceDN w:val="0"/>
        <w:spacing w:after="0" w:line="14" w:lineRule="exact"/>
      </w:pPr>
    </w:p>
    <w:tbl>
      <w:tblPr>
        <w:tblW w:w="157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18"/>
        <w:gridCol w:w="5971"/>
        <w:gridCol w:w="701"/>
        <w:gridCol w:w="1276"/>
        <w:gridCol w:w="992"/>
        <w:gridCol w:w="1975"/>
        <w:gridCol w:w="3413"/>
      </w:tblGrid>
      <w:tr w:rsidR="00667366" w:rsidRPr="00D05D9D" w14:paraId="2E27B9C5" w14:textId="77777777" w:rsidTr="00667366">
        <w:trPr>
          <w:trHeight w:hRule="exact" w:val="8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7D538" w14:textId="77777777" w:rsidR="00667366" w:rsidRPr="00D05D9D" w:rsidRDefault="00667366" w:rsidP="00D05D9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t>2.6.</w:t>
            </w: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BAE18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Многообразие растений. Деревья, кустарники, травы.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2A603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78C04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367DF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F58B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49793" w14:textId="2831EA44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D05D9D" w14:paraId="46447608" w14:textId="77777777" w:rsidTr="00667366">
        <w:trPr>
          <w:trHeight w:hRule="exact" w:val="5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E8C77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2.7.</w:t>
            </w: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F7929" w14:textId="77777777" w:rsidR="00667366" w:rsidRPr="00D05D9D" w:rsidRDefault="00667366">
            <w:pPr>
              <w:autoSpaceDE w:val="0"/>
              <w:autoSpaceDN w:val="0"/>
              <w:spacing w:before="6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Дикорастущие и культурные растения.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8021E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62C23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8227E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0894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300534" w14:textId="597C89DF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D05D9D" w14:paraId="3AA13E70" w14:textId="77777777" w:rsidTr="00667366">
        <w:trPr>
          <w:trHeight w:hRule="exact" w:val="83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70D816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2.8.</w:t>
            </w: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EB343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Связи в природе. Годовой ход изменений в жизни растения.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FE111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A06D8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552C0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32E6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47820" w14:textId="43CFE411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D05D9D" w14:paraId="056DB92C" w14:textId="77777777" w:rsidTr="00667366">
        <w:trPr>
          <w:trHeight w:hRule="exact" w:val="57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52E38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2.9.</w:t>
            </w: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B0AE3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Мир животных (фауна).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4D798F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3D4DA6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8A5F5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C266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37ADF" w14:textId="0D46696A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D05D9D" w14:paraId="3E863212" w14:textId="77777777" w:rsidTr="00667366">
        <w:trPr>
          <w:trHeight w:hRule="exact" w:val="12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57FA2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2.10.</w:t>
            </w: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E61F7" w14:textId="77777777" w:rsidR="00667366" w:rsidRPr="00D05D9D" w:rsidRDefault="0066736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Насекомые, рыбы, птицы, звери, земноводные, пресмыкающиеся: общая характеристика (особенности внешнего вида, движений,  питания,  размножения).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0FABB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F7BAD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867FA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5BEA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79AA48" w14:textId="729CBA6A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D05D9D" w14:paraId="1984007D" w14:textId="77777777" w:rsidTr="00667366">
        <w:trPr>
          <w:trHeight w:hRule="exact" w:val="57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BB2EF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2.11.</w:t>
            </w: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C3EDC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Сезонная жизнь животных.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45511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02A2A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E87EB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A3F8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1032E" w14:textId="32DAC699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D05D9D" w14:paraId="0B7EF0A7" w14:textId="77777777" w:rsidTr="00667366">
        <w:trPr>
          <w:trHeight w:hRule="exact" w:val="84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369CA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2.12</w:t>
            </w: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E54EF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Красная книга России, её значение, отдельные представители растений и животных Красной книги.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D13B0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92FFE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2C9B7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964C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12BED" w14:textId="6FFC0B8A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D05D9D" w14:paraId="4D63F572" w14:textId="77777777" w:rsidTr="00667366">
        <w:trPr>
          <w:trHeight w:hRule="exact" w:val="99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2EA12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2.13</w:t>
            </w: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A7F3E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04B08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BB661E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498289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1761F3" w14:textId="77777777" w:rsidR="00667366" w:rsidRPr="00D05D9D" w:rsidRDefault="00667366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1A280" w14:textId="28B9A5B9" w:rsidR="00667366" w:rsidRPr="00D05D9D" w:rsidRDefault="00667366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https://resh.edu.ru/ </w:t>
            </w:r>
            <w:r w:rsidRPr="00D05D9D">
              <w:rPr>
                <w:rFonts w:ascii="Times New Roman" w:hAnsi="Times New Roman" w:cs="Times New Roman"/>
              </w:rPr>
              <w:br/>
            </w: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https://garmoniya.a21vek.ru/</w:t>
            </w:r>
          </w:p>
        </w:tc>
      </w:tr>
      <w:tr w:rsidR="00667366" w:rsidRPr="00D05D9D" w14:paraId="67593A20" w14:textId="77777777" w:rsidTr="00667366">
        <w:trPr>
          <w:trHeight w:hRule="exact" w:val="349"/>
        </w:trPr>
        <w:tc>
          <w:tcPr>
            <w:tcW w:w="7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CBF44D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 по разделу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67F84D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AD8301" w14:textId="77777777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879FD2" w14:textId="77777777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95E21E" w14:textId="77777777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0B08B0" w14:textId="1D15ACE0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</w:tr>
      <w:tr w:rsidR="00667366" w:rsidRPr="00D05D9D" w14:paraId="10B3F6E2" w14:textId="77777777" w:rsidTr="00667366">
        <w:trPr>
          <w:trHeight w:hRule="exact" w:val="349"/>
        </w:trPr>
        <w:tc>
          <w:tcPr>
            <w:tcW w:w="7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17D6EF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Раздел 3.</w:t>
            </w: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Правила безопасной жизни.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9D6B95" w14:textId="77777777" w:rsidR="00667366" w:rsidRPr="00D05D9D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352E63" w14:textId="77777777" w:rsidR="00667366" w:rsidRPr="00D05D9D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415E17" w14:textId="77777777" w:rsidR="00667366" w:rsidRPr="00D05D9D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8F917D" w14:textId="77777777" w:rsidR="00667366" w:rsidRPr="00D05D9D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C34ED4" w14:textId="08108373" w:rsidR="00667366" w:rsidRPr="00D05D9D" w:rsidRDefault="00667366" w:rsidP="0027130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</w:tr>
      <w:tr w:rsidR="00667366" w:rsidRPr="00D05D9D" w14:paraId="2C6CF52B" w14:textId="77777777" w:rsidTr="00667366">
        <w:trPr>
          <w:trHeight w:hRule="exact" w:val="15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2E3BD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3.1.</w:t>
            </w: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B7A6DE" w14:textId="77777777" w:rsidR="00667366" w:rsidRPr="00D05D9D" w:rsidRDefault="00667366">
            <w:pPr>
              <w:autoSpaceDE w:val="0"/>
              <w:autoSpaceDN w:val="0"/>
              <w:spacing w:before="66" w:after="0" w:line="25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89915B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A0973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9863A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63FE83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F25E1" w14:textId="2ACD69E3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D05D9D" w14:paraId="31F8D50D" w14:textId="77777777" w:rsidTr="00667366">
        <w:trPr>
          <w:trHeight w:hRule="exact" w:val="112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063096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3.2.</w:t>
            </w: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2CCA5" w14:textId="77777777" w:rsidR="00667366" w:rsidRPr="00D05D9D" w:rsidRDefault="00667366">
            <w:pPr>
              <w:autoSpaceDE w:val="0"/>
              <w:autoSpaceDN w:val="0"/>
              <w:spacing w:before="6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1D459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C1E38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0138D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363421C" w14:textId="77777777" w:rsidR="00667366" w:rsidRPr="00D05D9D" w:rsidRDefault="0066736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ACD75" w14:textId="0827A14A" w:rsidR="00667366" w:rsidRPr="00D05D9D" w:rsidRDefault="0066736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https://resh.edu.ru/ </w:t>
            </w:r>
            <w:r w:rsidRPr="00D05D9D">
              <w:rPr>
                <w:rFonts w:ascii="Times New Roman" w:hAnsi="Times New Roman" w:cs="Times New Roman"/>
              </w:rPr>
              <w:br/>
            </w: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https://garmoniya.a21vek.ru/</w:t>
            </w:r>
          </w:p>
        </w:tc>
      </w:tr>
      <w:tr w:rsidR="00667366" w:rsidRPr="00D05D9D" w14:paraId="61E59615" w14:textId="77777777" w:rsidTr="00667366">
        <w:trPr>
          <w:trHeight w:hRule="exact" w:val="1423"/>
        </w:trPr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21B81" w14:textId="77777777" w:rsidR="00667366" w:rsidRPr="00D05D9D" w:rsidRDefault="00667366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3.3.</w:t>
            </w:r>
          </w:p>
        </w:tc>
        <w:tc>
          <w:tcPr>
            <w:tcW w:w="59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5FE26" w14:textId="77777777" w:rsidR="00667366" w:rsidRPr="00D05D9D" w:rsidRDefault="00667366">
            <w:pPr>
              <w:autoSpaceDE w:val="0"/>
              <w:autoSpaceDN w:val="0"/>
              <w:spacing w:before="64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Правила  безопасности в школе (маршрут до школы, правила поведения на  занятиях, переменах, при приёмах пищи, а также на пришкольной территории).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3F34A" w14:textId="77777777" w:rsidR="00667366" w:rsidRPr="00D05D9D" w:rsidRDefault="0066736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3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91E8C" w14:textId="77777777" w:rsidR="00667366" w:rsidRPr="00D05D9D" w:rsidRDefault="00667366">
            <w:pPr>
              <w:autoSpaceDE w:val="0"/>
              <w:autoSpaceDN w:val="0"/>
              <w:spacing w:before="76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5B156" w14:textId="77777777" w:rsidR="00667366" w:rsidRPr="00D05D9D" w:rsidRDefault="0066736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8BC4" w14:textId="77777777" w:rsidR="00667366" w:rsidRPr="00D05D9D" w:rsidRDefault="0066736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0E6DD" w14:textId="41EC2F26" w:rsidR="00667366" w:rsidRPr="00D05D9D" w:rsidRDefault="0066736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D05D9D" w14:paraId="5A32EEA7" w14:textId="77777777" w:rsidTr="00667366">
        <w:trPr>
          <w:trHeight w:hRule="exact" w:val="141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B8FC0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3.4.</w:t>
            </w: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696B6" w14:textId="77777777" w:rsidR="00667366" w:rsidRPr="00D05D9D" w:rsidRDefault="00667366">
            <w:pPr>
              <w:autoSpaceDE w:val="0"/>
              <w:autoSpaceDN w:val="0"/>
              <w:spacing w:before="76" w:after="0" w:line="245" w:lineRule="auto"/>
              <w:ind w:left="72" w:right="720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Правила безопасного поведения пассажира наземного транспорта и метро. </w:t>
            </w: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Номера телефонов экстренной помощи.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0956A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0E06B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E4BB4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B0FB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B0245" w14:textId="60D39234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D05D9D" w14:paraId="45BE2042" w14:textId="77777777" w:rsidTr="00667366">
        <w:trPr>
          <w:trHeight w:hRule="exact" w:val="170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A517C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3.5.</w:t>
            </w: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4F391" w14:textId="77777777" w:rsidR="00667366" w:rsidRPr="00D05D9D" w:rsidRDefault="0066736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D05D9D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Правила поведения при пользовании  компьютером. Безопасность в Интернете (коммуникация  в мессенджерах и социальных группах) в условиях контролируемого доступа в Интернет.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0BC59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D65E6D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F14900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9F356B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A67D4" w14:textId="293E49BA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</w:t>
            </w:r>
          </w:p>
        </w:tc>
      </w:tr>
      <w:tr w:rsidR="00667366" w:rsidRPr="00D05D9D" w14:paraId="47675CE4" w14:textId="77777777" w:rsidTr="00667366">
        <w:trPr>
          <w:trHeight w:hRule="exact" w:val="349"/>
        </w:trPr>
        <w:tc>
          <w:tcPr>
            <w:tcW w:w="7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86190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 по разделу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3A621" w14:textId="77777777" w:rsidR="00667366" w:rsidRPr="00D05D9D" w:rsidRDefault="006673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393181" w14:textId="77777777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2D02D1" w14:textId="77777777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456F70" w14:textId="77777777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D20DC6" w14:textId="57D12356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</w:tr>
      <w:tr w:rsidR="00667366" w:rsidRPr="00D05D9D" w14:paraId="4363CB5B" w14:textId="77777777" w:rsidTr="00667366">
        <w:trPr>
          <w:trHeight w:hRule="exact" w:val="349"/>
        </w:trPr>
        <w:tc>
          <w:tcPr>
            <w:tcW w:w="7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3693F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Резервное время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98E98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704EF7" w14:textId="77777777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920305" w14:textId="77777777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AD8D24" w14:textId="77777777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8A8D84" w14:textId="3BD0E352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</w:tr>
      <w:tr w:rsidR="00667366" w:rsidRPr="00D05D9D" w14:paraId="23A98A09" w14:textId="77777777" w:rsidTr="00667366">
        <w:trPr>
          <w:trHeight w:hRule="exact" w:val="329"/>
        </w:trPr>
        <w:tc>
          <w:tcPr>
            <w:tcW w:w="7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D4A0F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ОБЩЕЕ КОЛИЧЕСТВО ЧАСОВ ПО ПРОГРАММЕ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EFFC8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F78FCB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44D91" w14:textId="77777777" w:rsidR="00667366" w:rsidRPr="00D05D9D" w:rsidRDefault="006673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05D9D">
              <w:rPr>
                <w:rFonts w:ascii="Times New Roman" w:eastAsia="Times New Roman" w:hAnsi="Times New Roman" w:cs="Times New Roman"/>
                <w:color w:val="000000"/>
                <w:w w:val="97"/>
              </w:rPr>
              <w:t>3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E85DF7" w14:textId="77777777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307FF5" w14:textId="380C7B71" w:rsidR="00667366" w:rsidRPr="00D05D9D" w:rsidRDefault="00667366">
            <w:pPr>
              <w:rPr>
                <w:rFonts w:ascii="Times New Roman" w:hAnsi="Times New Roman" w:cs="Times New Roman"/>
              </w:rPr>
            </w:pPr>
          </w:p>
        </w:tc>
      </w:tr>
    </w:tbl>
    <w:p w14:paraId="3A213F4E" w14:textId="77777777" w:rsidR="007D091C" w:rsidRDefault="007D091C">
      <w:pPr>
        <w:autoSpaceDE w:val="0"/>
        <w:autoSpaceDN w:val="0"/>
        <w:spacing w:after="0" w:line="14" w:lineRule="exact"/>
      </w:pPr>
    </w:p>
    <w:p w14:paraId="28866A7B" w14:textId="77777777" w:rsidR="007D091C" w:rsidRDefault="007D091C">
      <w:pPr>
        <w:sectPr w:rsidR="007D091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7AFADAD" w14:textId="77777777" w:rsidR="007D091C" w:rsidRDefault="007D091C">
      <w:pPr>
        <w:autoSpaceDE w:val="0"/>
        <w:autoSpaceDN w:val="0"/>
        <w:spacing w:after="78" w:line="220" w:lineRule="exact"/>
      </w:pPr>
    </w:p>
    <w:p w14:paraId="39A69A25" w14:textId="77777777" w:rsidR="007D091C" w:rsidRDefault="00271305" w:rsidP="00962A42">
      <w:pPr>
        <w:autoSpaceDE w:val="0"/>
        <w:autoSpaceDN w:val="0"/>
        <w:spacing w:after="320" w:line="230" w:lineRule="auto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04"/>
        <w:gridCol w:w="4402"/>
        <w:gridCol w:w="877"/>
        <w:gridCol w:w="1619"/>
        <w:gridCol w:w="1559"/>
        <w:gridCol w:w="1418"/>
      </w:tblGrid>
      <w:tr w:rsidR="00667366" w14:paraId="1F1E3C15" w14:textId="37584866" w:rsidTr="00667366">
        <w:trPr>
          <w:trHeight w:hRule="exact" w:val="494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743E2E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24227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0AB09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2E25" w14:textId="0F296F0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Дата</w:t>
            </w:r>
          </w:p>
          <w:p w14:paraId="50DE43B3" w14:textId="0476F31C" w:rsidR="00667366" w:rsidRPr="0066736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667366" w14:paraId="77371F91" w14:textId="79D81146" w:rsidTr="00667366">
        <w:trPr>
          <w:trHeight w:hRule="exact" w:val="831"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B3DD" w14:textId="77777777" w:rsidR="00667366" w:rsidRDefault="00667366" w:rsidP="00B96276">
            <w:pPr>
              <w:spacing w:after="0" w:line="240" w:lineRule="auto"/>
            </w:pPr>
          </w:p>
        </w:tc>
        <w:tc>
          <w:tcPr>
            <w:tcW w:w="4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1501" w14:textId="77777777" w:rsidR="00667366" w:rsidRDefault="00667366" w:rsidP="00B96276">
            <w:pPr>
              <w:spacing w:after="0" w:line="240" w:lineRule="auto"/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A9A88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74513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1B26F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B62B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</w:p>
        </w:tc>
      </w:tr>
      <w:tr w:rsidR="00667366" w14:paraId="70DA6115" w14:textId="4F2886AE" w:rsidTr="00667366">
        <w:trPr>
          <w:trHeight w:hRule="exact" w:val="3184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2F650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701FA0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Наша Родина - Россия. Человек и общество. Наша Родина —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Россия, Российская Федерация. Россия и её столица на карте.</w:t>
            </w:r>
          </w:p>
          <w:p w14:paraId="0A79F852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720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Государственные символы России. Москва — столица.</w:t>
            </w:r>
          </w:p>
          <w:p w14:paraId="0438284D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Достопримечательности Москвы. Страницы истории Москвы.</w:t>
            </w:r>
          </w:p>
          <w:p w14:paraId="796EC286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Города России. Свой регион и его столица на карте РФ.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Россия —многонациональное государство.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9837F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65982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496CF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B32D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6124C8F6" w14:textId="4EBDA9C0" w:rsidTr="00667366">
        <w:trPr>
          <w:trHeight w:hRule="exact" w:val="1712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B5353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4851D3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Символы России. Человек и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общество. Наша Родина —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Россия, Российская Федерация. Россия и её столица на карте.</w:t>
            </w:r>
          </w:p>
          <w:p w14:paraId="7C77C7BE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720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Государственные символы России, символика своего региона.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6B7CA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58C49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3A66F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13DF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698CFC12" w14:textId="18D54C26" w:rsidTr="00667366">
        <w:trPr>
          <w:trHeight w:hRule="exact" w:val="2984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E80FF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7AB9B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Народы России. Человек и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общество. Наша Родина —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Россия, Российская Федерация. Россия и её столица на карте.</w:t>
            </w:r>
          </w:p>
          <w:p w14:paraId="5DAEFB2D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Государственные символы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России, символика своего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региона. Россия —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многонациональное государство.</w:t>
            </w:r>
          </w:p>
          <w:p w14:paraId="1CE6CB16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Народы России, их традиции, обычаи, праздники.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9C762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2E3E0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CEA15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0421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</w:tbl>
    <w:p w14:paraId="60AF3393" w14:textId="77777777" w:rsidR="007D091C" w:rsidRDefault="007D091C">
      <w:pPr>
        <w:autoSpaceDE w:val="0"/>
        <w:autoSpaceDN w:val="0"/>
        <w:spacing w:after="0" w:line="14" w:lineRule="exact"/>
      </w:pPr>
    </w:p>
    <w:p w14:paraId="3C5A83F7" w14:textId="77777777" w:rsidR="007D091C" w:rsidRDefault="007D091C">
      <w:pPr>
        <w:sectPr w:rsidR="007D091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7857457" w14:textId="77777777" w:rsidR="007D091C" w:rsidRDefault="007D091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11"/>
        <w:gridCol w:w="4456"/>
        <w:gridCol w:w="888"/>
        <w:gridCol w:w="1405"/>
        <w:gridCol w:w="1418"/>
        <w:gridCol w:w="1418"/>
      </w:tblGrid>
      <w:tr w:rsidR="00667366" w14:paraId="238A5259" w14:textId="50371F83" w:rsidTr="00B60718">
        <w:trPr>
          <w:trHeight w:hRule="exact" w:val="3979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D3719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79FE9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Родной край.Человек и общество.</w:t>
            </w:r>
          </w:p>
          <w:p w14:paraId="514E81B7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Наша Родина — Россия,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Российская Федерация. Россия и её столица на карте.</w:t>
            </w:r>
          </w:p>
          <w:p w14:paraId="4BD31BAD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Государственные символы России, символика своего региона. Москва — столица.</w:t>
            </w:r>
          </w:p>
          <w:p w14:paraId="7CD99FA6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Достопримечательности Москвы. Страницы истории Москвы.</w:t>
            </w:r>
          </w:p>
          <w:p w14:paraId="43CEA169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Города России. Свой регион и его столица на карте РФ. Россия —многонациональное государство.</w:t>
            </w:r>
          </w:p>
          <w:p w14:paraId="69130798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Народы России, их традиции, обычаи, праздники.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732E1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7A15B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5DBB4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BAFB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29890664" w14:textId="15D21996" w:rsidTr="00B60718">
        <w:trPr>
          <w:trHeight w:hRule="exact" w:val="2264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85DE87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68B62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Твоя малая родина в прошлом и настоящем. Человек и общество.</w:t>
            </w:r>
          </w:p>
          <w:p w14:paraId="240DD3C5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Наша Родина — Россия,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Российская Федерация. Россия и её столица на карте.</w:t>
            </w:r>
          </w:p>
          <w:p w14:paraId="4181E3A4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720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Государственные символы России, символика своего региона. Свой регион и его столица на карте РФ.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6D176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E6F43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F3D8C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4045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1011A2F6" w14:textId="14AA7A6D" w:rsidTr="00B60718">
        <w:trPr>
          <w:trHeight w:hRule="exact" w:val="2835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6FEB3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5E0BC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 и её столица на карте.</w:t>
            </w:r>
          </w:p>
          <w:p w14:paraId="292B5F9E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 w:right="144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общество. Наша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Родина — Россия, Российская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Федерация. Россия и её столица на карте. Государственные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символы России, символика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своего региона.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Москва —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столица. Достопримечательности Москвы. Страницы истории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Москвы.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009A4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E98DE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B50A5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5587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5D20441A" w14:textId="5F090325" w:rsidTr="00B60718">
        <w:trPr>
          <w:trHeight w:hRule="exact" w:val="325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562C1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A401B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Путешествие по России. Человек и общество. Наша Родина —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Россия, Российская Федерация. Россия и её столица на карте.</w:t>
            </w:r>
          </w:p>
          <w:p w14:paraId="280A3C47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Государственные символы России, символика своего региона. Москва — столица.</w:t>
            </w:r>
          </w:p>
          <w:p w14:paraId="2BB73BEC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Достопримечательности Москвы. Страницы истории Москвы.</w:t>
            </w:r>
          </w:p>
          <w:p w14:paraId="2F829531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Города России. Свой регион и его столица на карте РФ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A24514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40E6A8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DA56F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79E1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</w:tbl>
    <w:p w14:paraId="39E17CCD" w14:textId="77777777" w:rsidR="007D091C" w:rsidRDefault="007D091C">
      <w:pPr>
        <w:autoSpaceDE w:val="0"/>
        <w:autoSpaceDN w:val="0"/>
        <w:spacing w:after="0" w:line="14" w:lineRule="exact"/>
      </w:pPr>
    </w:p>
    <w:p w14:paraId="1A7D98C5" w14:textId="77777777" w:rsidR="007D091C" w:rsidRDefault="007D091C">
      <w:pPr>
        <w:sectPr w:rsidR="007D091C">
          <w:pgSz w:w="11900" w:h="16840"/>
          <w:pgMar w:top="284" w:right="650" w:bottom="42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F5A7E4E" w14:textId="77777777" w:rsidR="007D091C" w:rsidRDefault="007D091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08"/>
        <w:gridCol w:w="4429"/>
        <w:gridCol w:w="882"/>
        <w:gridCol w:w="1725"/>
        <w:gridCol w:w="1276"/>
        <w:gridCol w:w="1276"/>
      </w:tblGrid>
      <w:tr w:rsidR="00667366" w14:paraId="52176F32" w14:textId="438DB066" w:rsidTr="00BF0A7E">
        <w:trPr>
          <w:trHeight w:hRule="exact" w:val="3128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C4DC7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30A428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Путешествие по Москве. Человек и общество. Наша Родина —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Россия, Российская Федерация. Россия и её столица на карте.</w:t>
            </w:r>
          </w:p>
          <w:p w14:paraId="53167CB4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Государственные символы России, символика своего региона. Москва — столица.</w:t>
            </w:r>
          </w:p>
          <w:p w14:paraId="20BAEDFE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Достопримечательности Москвы. Страницы истории Москвы.</w:t>
            </w:r>
          </w:p>
          <w:p w14:paraId="3E48F2A1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Города России. Свой регион и его столица на карте РФ.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0DDA9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467B3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B068F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1D9C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1AA19B62" w14:textId="183DBA5F" w:rsidTr="00BF0A7E">
        <w:trPr>
          <w:trHeight w:hRule="exact" w:val="2832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1A36F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7C41A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Кремль и Красная площадь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общество. Наша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Родина — Россия, Российская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Федерация. Россия и её столица на карте. Государственные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символы России, символика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своего региона. Москва —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столица. Достопримечательности Москвы.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AC6B4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5B624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95940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9A0B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15131821" w14:textId="57D94F11" w:rsidTr="00BF0A7E">
        <w:trPr>
          <w:trHeight w:hRule="exact" w:val="2122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D2BBBE" w14:textId="77777777" w:rsidR="00667366" w:rsidRDefault="00667366" w:rsidP="00B9627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94A41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Путешествие по Санкт-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Петербургу Человек и общество.</w:t>
            </w:r>
          </w:p>
          <w:p w14:paraId="3F227E79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Наша Родина — Россия,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Российская Федерация. Россия и её столица на карте.</w:t>
            </w:r>
          </w:p>
          <w:p w14:paraId="295AC026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720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Государственные символы России, символика своего региона.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A43A1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13873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F8021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2C6C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16ABBCDC" w14:textId="15A3FEA2" w:rsidTr="00BF0A7E">
        <w:trPr>
          <w:trHeight w:hRule="exact" w:val="1827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16EED" w14:textId="77777777" w:rsidR="00667366" w:rsidRDefault="00667366" w:rsidP="00B9627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931C6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такое экономика. Человек и общество. Наша Родина —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Россия, Российская Федерация. Россия и её столица на карте.</w:t>
            </w:r>
          </w:p>
          <w:p w14:paraId="5ED72AD5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720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Государственные символы России, символика своего региона.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3062A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082D3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7C55F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46B2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62660B07" w14:textId="07E0FD33" w:rsidTr="00BF0A7E">
        <w:trPr>
          <w:trHeight w:hRule="exact" w:val="2488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8F466" w14:textId="77777777" w:rsidR="00667366" w:rsidRDefault="00667366" w:rsidP="00B9627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4DAE7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Домашнее хозяйство. Человек и общество. Наша Родина —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Россия, Российская Федерация. Россия и её столица на карте.</w:t>
            </w:r>
          </w:p>
          <w:p w14:paraId="188E8E56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720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Государственные символы России, символика своего региона.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7387C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EAC36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1722E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3B88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</w:tbl>
    <w:p w14:paraId="7FC1EDD8" w14:textId="77777777" w:rsidR="007D091C" w:rsidRDefault="007D091C">
      <w:pPr>
        <w:autoSpaceDE w:val="0"/>
        <w:autoSpaceDN w:val="0"/>
        <w:spacing w:after="0" w:line="14" w:lineRule="exact"/>
      </w:pPr>
    </w:p>
    <w:p w14:paraId="4DCE83A9" w14:textId="77777777" w:rsidR="007D091C" w:rsidRDefault="007D091C">
      <w:pPr>
        <w:sectPr w:rsidR="007D091C">
          <w:pgSz w:w="11900" w:h="16840"/>
          <w:pgMar w:top="284" w:right="650" w:bottom="51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69DBE8B" w14:textId="77777777" w:rsidR="007D091C" w:rsidRDefault="007D091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03"/>
        <w:gridCol w:w="4395"/>
        <w:gridCol w:w="876"/>
        <w:gridCol w:w="1345"/>
        <w:gridCol w:w="1134"/>
        <w:gridCol w:w="1134"/>
      </w:tblGrid>
      <w:tr w:rsidR="00667366" w14:paraId="0C694B8B" w14:textId="781DEF83" w:rsidTr="00D4537C">
        <w:trPr>
          <w:trHeight w:hRule="exact" w:val="171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38D4C" w14:textId="77777777" w:rsidR="00667366" w:rsidRDefault="00667366" w:rsidP="00B9627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07C4B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живёт семья.Человек и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общество. Семья — коллектив.</w:t>
            </w:r>
          </w:p>
          <w:p w14:paraId="4B5D2170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Семейное древо. Семейные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ценностии традиции. Совместный труд и отдых. Участие детей 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делах семьи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89782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93D8D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B3692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62BC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299BAAA1" w14:textId="052AA0BD" w:rsidTr="00D4537C">
        <w:trPr>
          <w:trHeight w:hRule="exact" w:val="169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3D86E" w14:textId="77777777" w:rsidR="00667366" w:rsidRDefault="00667366" w:rsidP="00B9627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2D1FE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Твоя родословная.Человек и общество. Семья — коллектив.</w:t>
            </w:r>
          </w:p>
          <w:p w14:paraId="640EFBE6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Семейное древо. Семейные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ценностии традиции. Совместный труд и отдых. Участие детей 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делах семьи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2A5B6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BF3F5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AEAB9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2F5A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1BB2830E" w14:textId="77D66E7A" w:rsidTr="00D4537C">
        <w:trPr>
          <w:trHeight w:hRule="exact" w:val="269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D99C9" w14:textId="77777777" w:rsidR="00667366" w:rsidRDefault="00667366" w:rsidP="00B9627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18FCE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в обществе. Человек и общество. Правила культурного поведения в общественных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местах. Доброта, справедливость, честность, уважение к чужому мнению и особенностям других людей — главные правила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взаимоотношений членов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общества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6BF3B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31BC3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D062B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35E7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58051B72" w14:textId="1175DB3A" w:rsidTr="00D4537C">
        <w:trPr>
          <w:trHeight w:hRule="exact" w:val="269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A6510" w14:textId="77777777" w:rsidR="00667366" w:rsidRDefault="00667366" w:rsidP="00B9627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3DA65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 w:right="144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Школа в твоей жизни. Человек и общество. Правила безопасности в школе (маршрут до школы,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поведения на занятиях, переменах, при приёмах пищи, а также на пришкольной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территории).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культурного поведения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общественных местах.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E4EC1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FF177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F5AA4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00BB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776BAB65" w14:textId="3DF0FCC5" w:rsidTr="00D4537C">
        <w:trPr>
          <w:trHeight w:hRule="exact" w:val="100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AC465" w14:textId="77777777" w:rsidR="00667366" w:rsidRDefault="00667366" w:rsidP="00B9627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D4AAE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Природа. Как изучают природу. Явления природы. Человек и природа. Наблюдения, опыты, измерения.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36D5F1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A6B92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DA4E5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EEB3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7A0D41A6" w14:textId="545B40C3" w:rsidTr="00D4537C">
        <w:trPr>
          <w:trHeight w:hRule="exact" w:val="98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B4975" w14:textId="77777777" w:rsidR="00667366" w:rsidRDefault="00667366" w:rsidP="00B9627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E12CC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 w:right="432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такое энергия. Человек и природа.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Наблюдения, опыты, измерения.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421B5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DF17F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67FAF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5CB8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2E8E0FC4" w14:textId="1381DD8E" w:rsidTr="00D4537C">
        <w:trPr>
          <w:trHeight w:hRule="exact" w:val="83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C7EC7" w14:textId="77777777" w:rsidR="00667366" w:rsidRDefault="00667366" w:rsidP="00B9627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893B3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 w:right="144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Свет и цвет. Человек и природа.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Наблюдения, опыты, измерения.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071A16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09295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4611A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5AD6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53AC2388" w14:textId="1932C42C" w:rsidTr="00D4537C">
        <w:trPr>
          <w:trHeight w:hRule="exact" w:val="81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FAC92" w14:textId="77777777" w:rsidR="00667366" w:rsidRDefault="00667366" w:rsidP="00B9627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C12C3" w14:textId="77777777" w:rsidR="00667366" w:rsidRPr="00271305" w:rsidRDefault="00667366" w:rsidP="00B96276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появляется звук. Человек и природа.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8A5BE" w14:textId="77777777" w:rsidR="00667366" w:rsidRDefault="00667366" w:rsidP="00B96276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B613D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E1443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8C59" w14:textId="77777777" w:rsidR="00667366" w:rsidRPr="00B96276" w:rsidRDefault="00667366" w:rsidP="00B96276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</w:tbl>
    <w:p w14:paraId="0DDC0668" w14:textId="77777777" w:rsidR="007D091C" w:rsidRDefault="007D091C">
      <w:pPr>
        <w:autoSpaceDE w:val="0"/>
        <w:autoSpaceDN w:val="0"/>
        <w:spacing w:after="0" w:line="14" w:lineRule="exact"/>
      </w:pPr>
    </w:p>
    <w:p w14:paraId="4CEE69C5" w14:textId="77777777" w:rsidR="007D091C" w:rsidRDefault="007D091C">
      <w:pPr>
        <w:sectPr w:rsidR="007D091C">
          <w:pgSz w:w="11900" w:h="16840"/>
          <w:pgMar w:top="284" w:right="650" w:bottom="61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15C87ED" w14:textId="77777777" w:rsidR="007D091C" w:rsidRDefault="007D091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20"/>
        <w:gridCol w:w="4517"/>
        <w:gridCol w:w="900"/>
        <w:gridCol w:w="1465"/>
        <w:gridCol w:w="1701"/>
        <w:gridCol w:w="1701"/>
      </w:tblGrid>
      <w:tr w:rsidR="00667366" w14:paraId="32EB74E7" w14:textId="7FE96639" w:rsidTr="00667366">
        <w:trPr>
          <w:trHeight w:hRule="exact" w:val="1144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77561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EBB78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Значение воздуха для растений, животных, человека. Человек и природа. Наблюдения, опыты, измерения.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AAB08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033D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1822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9B62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2F739473" w14:textId="7D6CD00C" w:rsidTr="00667366">
        <w:trPr>
          <w:trHeight w:hRule="exact" w:val="99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08E46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8ECA6D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Значение воды для растений, животных, человека. Человек и природа. Наблюдения, опыты, измерения.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89DE0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D71E4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717A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4735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42B0FDB2" w14:textId="1E9696FF" w:rsidTr="00667366">
        <w:trPr>
          <w:trHeight w:hRule="exact" w:val="84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2C265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83C29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Заглянем в кладовые земли.</w:t>
            </w:r>
          </w:p>
          <w:p w14:paraId="38E8D5D3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природа.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Наблюдения, опыты, измерения.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FDA77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CE6C4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DB763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66D8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1821B962" w14:textId="26151468" w:rsidTr="00667366">
        <w:trPr>
          <w:trHeight w:hRule="exact" w:val="84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1805D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63C70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 w:right="468"/>
              <w:jc w:val="both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Солнечная система. Человек и природа.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Наблюдения, опыты, измерения.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9678F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6AEBE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A8809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AC81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2092D988" w14:textId="0E3298B9" w:rsidTr="00667366">
        <w:trPr>
          <w:trHeight w:hRule="exact" w:val="128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19E98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E1DAF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Созвездия. Человек и природа.</w:t>
            </w:r>
          </w:p>
          <w:p w14:paraId="6C85B510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Наблюдения, опыты,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измерения.Звёзды и созвездия, наблюдения звёздного неба.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8015A1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AB434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700C40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AC1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3506DA8E" w14:textId="61EC3271" w:rsidTr="00667366">
        <w:trPr>
          <w:trHeight w:hRule="exact" w:val="99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FE7A2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618A7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Чем Земля отличается от других планет. Человек и природа.</w:t>
            </w:r>
          </w:p>
          <w:p w14:paraId="58FCA099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Наблюдения, опыты, измерения.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9F6EE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2F124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99C1E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0074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70EA77BE" w14:textId="74162F17" w:rsidTr="00667366">
        <w:trPr>
          <w:trHeight w:hRule="exact" w:val="99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B4124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EEDD3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Тайны строения Земли. Человек и природа.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Наблюдения, опыты,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измерения.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69922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D9341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6FFA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741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552C226B" w14:textId="7587CEE7" w:rsidTr="00667366">
        <w:trPr>
          <w:trHeight w:hRule="exact" w:val="99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09833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BD730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Формы земной поверхности.</w:t>
            </w:r>
          </w:p>
          <w:p w14:paraId="37DB0D40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природа.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Наблюдения, опыты, измерения.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82EA8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2DE24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0CF44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5C5D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210542E9" w14:textId="45F96414" w:rsidTr="00667366">
        <w:trPr>
          <w:trHeight w:hRule="exact" w:val="70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13DFD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3C198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 w:right="432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Смена дня и ночи. Человек и природа.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Наблюдения, опыты, измерения.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69DEA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4EE9B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62668E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13CB1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64F7BBF5" w14:textId="78021B94" w:rsidTr="00667366">
        <w:trPr>
          <w:trHeight w:hRule="exact" w:val="100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498B8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3ADE7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 w:right="432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Смена времен года. Человек и природа.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Наблюдения, опыты, измерения.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32F58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BEDD4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FB3F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EF5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73AA26C9" w14:textId="1A325F61" w:rsidTr="00667366">
        <w:trPr>
          <w:trHeight w:hRule="exact" w:val="98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28CCF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109CC5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Глобус - модель Земли.Человек и природа.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Наблюдения, опыты, измерения.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AF48E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4ADE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020E2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DB5D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4333C3B2" w14:textId="25C9516F" w:rsidTr="00667366">
        <w:trPr>
          <w:trHeight w:hRule="exact" w:val="1144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EDF0F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02DF9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Какие бывают водоёмы.Человек и природа.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Наблюдения, опыты,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измерения.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0760A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CD032D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F88E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D03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</w:tbl>
    <w:p w14:paraId="33E76796" w14:textId="77777777" w:rsidR="007D091C" w:rsidRDefault="007D091C">
      <w:pPr>
        <w:autoSpaceDE w:val="0"/>
        <w:autoSpaceDN w:val="0"/>
        <w:spacing w:after="0" w:line="14" w:lineRule="exact"/>
      </w:pPr>
    </w:p>
    <w:p w14:paraId="4F7DA51B" w14:textId="77777777" w:rsidR="007D091C" w:rsidRDefault="007D091C">
      <w:pPr>
        <w:sectPr w:rsidR="007D091C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233DED1" w14:textId="77777777" w:rsidR="007D091C" w:rsidRDefault="007D091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85"/>
        <w:gridCol w:w="4267"/>
        <w:gridCol w:w="850"/>
        <w:gridCol w:w="1091"/>
        <w:gridCol w:w="1701"/>
        <w:gridCol w:w="1701"/>
      </w:tblGrid>
      <w:tr w:rsidR="00667366" w:rsidRPr="00962A42" w14:paraId="555DAF5E" w14:textId="09A88819" w:rsidTr="00771BFE">
        <w:trPr>
          <w:trHeight w:hRule="exact" w:val="86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7C1E1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33.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5B94B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Стороны горизонта. Компас </w:t>
            </w:r>
            <w:r w:rsidRPr="00962A42">
              <w:rPr>
                <w:rFonts w:ascii="Times New Roman" w:hAnsi="Times New Roman" w:cs="Times New Roman"/>
                <w:lang w:val="ru-RU"/>
              </w:rPr>
              <w:br/>
            </w: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Человек и природа. </w:t>
            </w: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Наблюдения, опыты, измерения.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242F2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F0970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A117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E9E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667366" w:rsidRPr="00962A42" w14:paraId="3B081C8E" w14:textId="5D0FB71C" w:rsidTr="00771BFE">
        <w:trPr>
          <w:trHeight w:hRule="exact" w:val="1283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D839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34.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DF48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Ориентирование на местности по Солнцу, местным признакам, </w:t>
            </w:r>
            <w:r w:rsidRPr="00962A42">
              <w:rPr>
                <w:rFonts w:ascii="Times New Roman" w:hAnsi="Times New Roman" w:cs="Times New Roman"/>
                <w:lang w:val="ru-RU"/>
              </w:rPr>
              <w:br/>
            </w: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навигатору. </w:t>
            </w: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Человек и природа. Наблюдения, опыты, измерения.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B7DA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FF429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6C533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85BD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667366" w:rsidRPr="00962A42" w14:paraId="7E33039B" w14:textId="2C4771F6" w:rsidTr="00771BFE">
        <w:trPr>
          <w:trHeight w:hRule="exact" w:val="1259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C440F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35.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BD070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Что такое географическая карта и как её читать. Чем план </w:t>
            </w:r>
            <w:r w:rsidRPr="00962A42">
              <w:rPr>
                <w:rFonts w:ascii="Times New Roman" w:hAnsi="Times New Roman" w:cs="Times New Roman"/>
                <w:lang w:val="ru-RU"/>
              </w:rPr>
              <w:br/>
            </w: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отличается от карты.Человек и природа. </w:t>
            </w: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Наблюдения, опыты, измерения.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81C20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BBD63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D3691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BD1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667366" w:rsidRPr="00962A42" w14:paraId="0DB45673" w14:textId="2DC1E337" w:rsidTr="00771BFE">
        <w:trPr>
          <w:trHeight w:hRule="exact" w:val="1136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E549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36.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FBAF5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Материки и океаны.Путешествие по материкам. Карта мира </w:t>
            </w:r>
            <w:r w:rsidRPr="00962A42">
              <w:rPr>
                <w:rFonts w:ascii="Times New Roman" w:hAnsi="Times New Roman" w:cs="Times New Roman"/>
                <w:lang w:val="ru-RU"/>
              </w:rPr>
              <w:br/>
            </w: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Человек и природа. </w:t>
            </w: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Наблюдения, опыты, измерения.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43940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50378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830DC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6FE1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67366" w:rsidRPr="00962A42" w14:paraId="1E37FC4F" w14:textId="7D6EB55E" w:rsidTr="00771BFE">
        <w:trPr>
          <w:trHeight w:hRule="exact" w:val="1421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5345F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37.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6FBFF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Такие разные растения.Человек и природа. Многообразие растений. Деревья, кустарники, травы.</w:t>
            </w:r>
          </w:p>
          <w:p w14:paraId="764E5D85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Дикорастущие и культурные растения. Связи в природе.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6A922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353E4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64A29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E4EB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67366" w:rsidRPr="00962A42" w14:paraId="4AC97CEC" w14:textId="3DCAC90A" w:rsidTr="00771BFE">
        <w:trPr>
          <w:trHeight w:hRule="exact" w:val="1696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72E73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38.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DE41F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Как появились культурные растения. Человек и природа.</w:t>
            </w:r>
          </w:p>
          <w:p w14:paraId="4BC533C8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Многообразие растений. Деревья, кустарники, травы.</w:t>
            </w:r>
          </w:p>
          <w:p w14:paraId="6760542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Дикорастущие и культурные растения. Связи в природе.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A17FD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7365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CF4D5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4AEB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67366" w:rsidRPr="00962A42" w14:paraId="4B323E16" w14:textId="3F39DB62" w:rsidTr="00771BFE">
        <w:trPr>
          <w:trHeight w:hRule="exact" w:val="1409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A592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39.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B0AD5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Растения родного края Человек и природа. Многообразие растений. Деревья, кустарники, травы.</w:t>
            </w:r>
          </w:p>
          <w:p w14:paraId="3F6B42CE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Дикорастущие и культурные растения. Связи в природе.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E9FDF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7E8FB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1BD2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196B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67366" w:rsidRPr="00962A42" w14:paraId="2F994668" w14:textId="4AB5D70B" w:rsidTr="00771BFE">
        <w:trPr>
          <w:trHeight w:hRule="exact" w:val="1841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49F64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40.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3B185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Осенние изменения в неживой и живой природе. Человек и </w:t>
            </w:r>
            <w:r w:rsidRPr="00962A42">
              <w:rPr>
                <w:rFonts w:ascii="Times New Roman" w:hAnsi="Times New Roman" w:cs="Times New Roman"/>
                <w:lang w:val="ru-RU"/>
              </w:rPr>
              <w:br/>
            </w: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природа. Многообразие растений. Деревья, кустарники, травы.</w:t>
            </w:r>
          </w:p>
          <w:p w14:paraId="351E0E43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Дикорастущие и культурные растения. Связи в природе.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5FD1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62A4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BA35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612BB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78B2D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262EDFA5" w14:textId="77777777" w:rsidR="007D091C" w:rsidRDefault="007D091C">
      <w:pPr>
        <w:autoSpaceDE w:val="0"/>
        <w:autoSpaceDN w:val="0"/>
        <w:spacing w:after="0" w:line="14" w:lineRule="exact"/>
      </w:pPr>
    </w:p>
    <w:p w14:paraId="6F469671" w14:textId="77777777" w:rsidR="007D091C" w:rsidRDefault="007D091C">
      <w:pPr>
        <w:sectPr w:rsidR="007D091C">
          <w:pgSz w:w="11900" w:h="16840"/>
          <w:pgMar w:top="284" w:right="650" w:bottom="11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20658EA" w14:textId="77777777" w:rsidR="007D091C" w:rsidRDefault="007D091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09"/>
        <w:gridCol w:w="4442"/>
        <w:gridCol w:w="885"/>
        <w:gridCol w:w="1424"/>
        <w:gridCol w:w="1560"/>
        <w:gridCol w:w="1560"/>
      </w:tblGrid>
      <w:tr w:rsidR="00667366" w14:paraId="0213A93F" w14:textId="658FA99F" w:rsidTr="00555328">
        <w:trPr>
          <w:trHeight w:hRule="exact" w:val="1711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DBB6F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C7489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Зимние изменения в неживой и живой природе.Человек и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природа. Многообразие растений. Деревья, кустарники, травы.</w:t>
            </w:r>
          </w:p>
          <w:p w14:paraId="75EF62C4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растения. Связи в природе.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CDF7A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657A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DD07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3298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3BE7C018" w14:textId="5280D865" w:rsidTr="00555328">
        <w:trPr>
          <w:trHeight w:hRule="exact" w:val="1837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08FF5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F7B13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Весенние изменения в неживой и живой природе. Человек и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природа. Многообразие растений. Деревья, кустарники, травы.</w:t>
            </w:r>
          </w:p>
          <w:p w14:paraId="7F118D45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растения. Связи в природе.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59C8E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3E39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F79FD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791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56B46430" w14:textId="2B04AF31" w:rsidTr="00555328">
        <w:trPr>
          <w:trHeight w:hRule="exact" w:val="2825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122BF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EE4E9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Скоро лето! Летние изменения в живой и неживой природе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 и природа.</w:t>
            </w:r>
          </w:p>
          <w:p w14:paraId="13808B39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Многообразие растений. Деревья, кустарники, травы.</w:t>
            </w:r>
          </w:p>
          <w:p w14:paraId="4569D59C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Дикорастущие и культурные растения. Связи в природе.</w:t>
            </w:r>
          </w:p>
          <w:p w14:paraId="08349B97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Годовой ход изменений в жизни растения. Мир животных (фауна).</w:t>
            </w:r>
          </w:p>
          <w:p w14:paraId="6541A221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.Сезонная жизнь животных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5C79F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7ED5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9D103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AEF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033718B8" w14:textId="3A62DEA0" w:rsidTr="00555328">
        <w:trPr>
          <w:trHeight w:hRule="exact" w:val="3134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46844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0E8F2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Такие разные животные (звери, птицы, рыбы,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насекомые).Человек и природа. Мир животных (фауна).</w:t>
            </w:r>
          </w:p>
          <w:p w14:paraId="6E85697F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Насекомые, рыбы, птицы, звери, земноводные, пресмыкающиеся: общая характеристика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(особенности внешнего вида,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движений, питания,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размножения).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Сезонная жизнь животных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D2852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09CF1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1AA82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7B4F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454E8A65" w14:textId="669E8813" w:rsidTr="00555328">
        <w:trPr>
          <w:trHeight w:hRule="exact" w:val="3249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BF600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94FD2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Такие разные животные (звери, птицы, рыбы,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насекомые).Человек и природа. Мир животных (фауна).</w:t>
            </w:r>
          </w:p>
          <w:p w14:paraId="07D7F266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Насекомые, рыбы, птицы, звери, земноводные, пресмыкающиеся: общая характеристика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(особенности внешнего вида,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движений, питания,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размножения).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Сезонная жизнь животных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AF4FF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5881E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3CA8E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1CD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</w:tbl>
    <w:p w14:paraId="7120123D" w14:textId="77777777" w:rsidR="007D091C" w:rsidRDefault="007D091C">
      <w:pPr>
        <w:autoSpaceDE w:val="0"/>
        <w:autoSpaceDN w:val="0"/>
        <w:spacing w:after="0" w:line="14" w:lineRule="exact"/>
      </w:pPr>
    </w:p>
    <w:p w14:paraId="7668AE49" w14:textId="77777777" w:rsidR="007D091C" w:rsidRDefault="007D091C">
      <w:pPr>
        <w:sectPr w:rsidR="007D091C">
          <w:pgSz w:w="11900" w:h="16840"/>
          <w:pgMar w:top="284" w:right="650" w:bottom="34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8F317BD" w14:textId="77777777" w:rsidR="007D091C" w:rsidRDefault="007D091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05"/>
        <w:gridCol w:w="4409"/>
        <w:gridCol w:w="878"/>
        <w:gridCol w:w="1327"/>
        <w:gridCol w:w="1701"/>
        <w:gridCol w:w="1559"/>
      </w:tblGrid>
      <w:tr w:rsidR="00667366" w14:paraId="132B191E" w14:textId="526D9C71" w:rsidTr="00667366">
        <w:trPr>
          <w:trHeight w:hRule="exact" w:val="3128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272D2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5BAEDD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Такие разные животные (звери, птицы, рыбы,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насекомые).Человек и природа. Мир животных (фауна).</w:t>
            </w:r>
          </w:p>
          <w:p w14:paraId="0A50468E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Насекомые, рыбы, птицы, звери, земноводные, пресмыкающиеся: общая характеристика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(особенности внешнего вида,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движений, питания,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размножения).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Сезонная жизнь животных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F6923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613C5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554453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76BF9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08A3CE48" w14:textId="67960FE3" w:rsidTr="00667366">
        <w:trPr>
          <w:trHeight w:hRule="exact" w:val="2832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F5C20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E3BBA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появились домашние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животные. Человек и природа. Мир животных (фауна).</w:t>
            </w:r>
          </w:p>
          <w:p w14:paraId="36B60B0A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Насекомые, рыбы, птицы, звери, земноводные, пресмыкающиеся: общая характеристика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(особенности внешнего вида,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движений, питания,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размножения).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Сезонная жизнь животных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24884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4A72D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E3E2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6EE8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2D9197A9" w14:textId="43675BED" w:rsidTr="00667366">
        <w:trPr>
          <w:trHeight w:hRule="exact" w:val="2547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D4313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2FC1A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Животные родного края. Человек и природа. Мир животных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(фауна). Насекомые, рыбы,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птицы, звери, земноводные,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пресмыкающиеся: общая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 (особенности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внешнего вида, движений,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питания, размножения).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Сезонная жизнь животных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E673C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B30F4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1D76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5BEE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1E4A620F" w14:textId="46599938" w:rsidTr="00667366">
        <w:trPr>
          <w:trHeight w:hRule="exact" w:val="3162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3F101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19F90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такое экология. Человек и природа. Красная книга России, её значение, отдельные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представители растений и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животных Красной книги.</w:t>
            </w:r>
          </w:p>
          <w:p w14:paraId="4F8315E1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Заповедники, природные парки.</w:t>
            </w:r>
          </w:p>
          <w:p w14:paraId="72EB25E9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Охрана природы. Правила нравственного поведения на природе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A5F4B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69FA2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6C618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D893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</w:tbl>
    <w:p w14:paraId="26A09D09" w14:textId="77777777" w:rsidR="007D091C" w:rsidRDefault="007D091C">
      <w:pPr>
        <w:autoSpaceDE w:val="0"/>
        <w:autoSpaceDN w:val="0"/>
        <w:spacing w:after="0" w:line="14" w:lineRule="exact"/>
      </w:pPr>
    </w:p>
    <w:p w14:paraId="7AB535F6" w14:textId="77777777" w:rsidR="007D091C" w:rsidRDefault="007D091C">
      <w:pPr>
        <w:sectPr w:rsidR="007D091C">
          <w:pgSz w:w="11900" w:h="16840"/>
          <w:pgMar w:top="284" w:right="650" w:bottom="126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4E41A74" w14:textId="77777777" w:rsidR="007D091C" w:rsidRDefault="007D091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05"/>
        <w:gridCol w:w="4409"/>
        <w:gridCol w:w="878"/>
        <w:gridCol w:w="1327"/>
        <w:gridCol w:w="1559"/>
        <w:gridCol w:w="1559"/>
      </w:tblGrid>
      <w:tr w:rsidR="00667366" w14:paraId="5F3503D1" w14:textId="34A28463" w:rsidTr="00C57AC5">
        <w:trPr>
          <w:trHeight w:hRule="exact" w:val="2845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77FD4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F9786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Растения и животные Красной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книги России. Человек и природа.</w:t>
            </w:r>
          </w:p>
          <w:p w14:paraId="4B74A94D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86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Красная книга России, её значение, отдельные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представители растений и животных Красной книги.</w:t>
            </w:r>
          </w:p>
          <w:p w14:paraId="558FBC99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Заповедники, природные парки.</w:t>
            </w:r>
          </w:p>
          <w:p w14:paraId="06431A51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Охрана природы. Правила нравственного поведения на природе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55C02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7969E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9CF5E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A65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5E56A142" w14:textId="5BA3A31C" w:rsidTr="00C57AC5">
        <w:trPr>
          <w:trHeight w:hRule="exact" w:val="3112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056E3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1F81D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здорового образа жизни. Правила безопасной жизни.</w:t>
            </w:r>
          </w:p>
          <w:p w14:paraId="2B484C79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Здоровый образ жизни: режим дня (чередование сна, учебных занятий, двигательной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активности) и рациональное питание (количество приёмов пищи и рацион питания).</w:t>
            </w:r>
          </w:p>
          <w:p w14:paraId="0FAA92EE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Физическая культура,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закаливание, игры на воздухе как условие сохранения и укрепления здоровья.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36731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A752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D3568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4FE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178C4B89" w14:textId="59C70584" w:rsidTr="00C57AC5">
        <w:trPr>
          <w:trHeight w:hRule="exact" w:val="3128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54FF2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8D120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здорового образа жизни Правила безопасной жизни.</w:t>
            </w:r>
          </w:p>
          <w:p w14:paraId="4ACBAD23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Здоровый образ жизни: режим дня (чередование сна, учебных занятий, двигательной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активности) и рациональное питание (количество приёмов пищи и рацион питания).</w:t>
            </w:r>
          </w:p>
          <w:p w14:paraId="02BE02F1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Физическая культура,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закаливание, игры на воздухе как условие сохранения и укрепления здоровья.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38841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F0201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CA96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866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417A30F9" w14:textId="77D0C588" w:rsidTr="00C57AC5">
        <w:trPr>
          <w:trHeight w:hRule="exact" w:val="2677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3A7C31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B5132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правильно питаться. Правила безопасной жизни. Здоровый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 жизни: режим дня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Здоровый образ жизни: режим дня (чередование сна, учебных занятий, двигательной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активности) и рациональное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питание (количество приёмов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пищи и рацион питания).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6CC7F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FFC19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754BB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6EC9E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</w:tbl>
    <w:p w14:paraId="07B58C4A" w14:textId="77777777" w:rsidR="007D091C" w:rsidRDefault="007D091C">
      <w:pPr>
        <w:autoSpaceDE w:val="0"/>
        <w:autoSpaceDN w:val="0"/>
        <w:spacing w:after="0" w:line="14" w:lineRule="exact"/>
      </w:pPr>
    </w:p>
    <w:p w14:paraId="5AD39F77" w14:textId="77777777" w:rsidR="007D091C" w:rsidRDefault="007D091C">
      <w:pPr>
        <w:sectPr w:rsidR="007D091C">
          <w:pgSz w:w="11900" w:h="16840"/>
          <w:pgMar w:top="284" w:right="650" w:bottom="59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39974FF" w14:textId="77777777" w:rsidR="007D091C" w:rsidRDefault="007D091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07"/>
        <w:gridCol w:w="4422"/>
        <w:gridCol w:w="881"/>
        <w:gridCol w:w="1309"/>
        <w:gridCol w:w="1417"/>
        <w:gridCol w:w="1417"/>
      </w:tblGrid>
      <w:tr w:rsidR="00667366" w14:paraId="0E011208" w14:textId="422A7D16" w:rsidTr="00D3412E">
        <w:trPr>
          <w:trHeight w:hRule="exact" w:val="312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A092B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E88BE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Наземный транспорт. Правила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поведения Здоровый образ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жизни: режим дня (чередование сна, учебных занятий,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двигательной активности) и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рациональное питание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(количество приёмов пищи и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рацион питания). Физическая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культура, закаливание, игры на воздухе как условие сохранения и укрепления здоровья.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0BDDD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407CC9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FF90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7D4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414D9EE0" w14:textId="678CB150" w:rsidTr="00D3412E">
        <w:trPr>
          <w:trHeight w:hRule="exact" w:val="339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D6EE2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33B3DC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Метро. Правила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поведения.Правила безопасной жизни. Здоровый образ жизни: режим дня (чередование сна, учебных занятий, двигательной активности) и рациональное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питание (количество приёмов пищи и рацион питания). .</w:t>
            </w:r>
          </w:p>
          <w:p w14:paraId="7887DE01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Номера телефонов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экстренной помощи.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CB976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43A953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3BD9B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28B3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01222301" w14:textId="5ED51E50" w:rsidTr="00D3412E">
        <w:trPr>
          <w:trHeight w:hRule="exact" w:val="410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4E0B9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E01E1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дорожного движения. Правила безопасной жизни.</w:t>
            </w:r>
          </w:p>
          <w:p w14:paraId="525B0B6D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Здоровый образ жизни: режим дня (чередование сна, учебных занятий, двигательной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активности) и рациональное питание (количество приёмов пищи и рацион питания). </w:t>
            </w:r>
          </w:p>
          <w:p w14:paraId="09D223A7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 (маршрут до школы, правила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поведения на занятиях,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переменах, при приёмах пищи, а также на пришкольной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территории).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E62FB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8228F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2869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C140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</w:tbl>
    <w:p w14:paraId="15A5902B" w14:textId="77777777" w:rsidR="007D091C" w:rsidRDefault="007D091C">
      <w:pPr>
        <w:autoSpaceDE w:val="0"/>
        <w:autoSpaceDN w:val="0"/>
        <w:spacing w:after="0" w:line="14" w:lineRule="exact"/>
      </w:pPr>
    </w:p>
    <w:p w14:paraId="0B987AF2" w14:textId="77777777" w:rsidR="007D091C" w:rsidRDefault="007D091C">
      <w:pPr>
        <w:sectPr w:rsidR="007D091C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3B1532A" w14:textId="77777777" w:rsidR="007D091C" w:rsidRDefault="007D091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98"/>
        <w:gridCol w:w="4362"/>
        <w:gridCol w:w="869"/>
        <w:gridCol w:w="1390"/>
        <w:gridCol w:w="1417"/>
        <w:gridCol w:w="1417"/>
      </w:tblGrid>
      <w:tr w:rsidR="00667366" w14:paraId="593BAB70" w14:textId="5146CF7D" w:rsidTr="00AF6A7F">
        <w:trPr>
          <w:trHeight w:hRule="exact" w:val="3979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0721F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6FB3B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дорожного движения. Правила безопасной жизни.</w:t>
            </w:r>
          </w:p>
          <w:p w14:paraId="35D0FCE5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Здоровый образ жизни: режим дня (чередование сна, учебных занятий, двигательной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активности) и рациональное питание (количество приёмов пищи и рацион питания). </w:t>
            </w:r>
          </w:p>
          <w:p w14:paraId="2D82BDC7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 (маршрут до школы, правила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поведения на занятиях,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переменах, при приёмах пищи, а также на пришкольной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территории).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733F1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06451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54102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E181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34F98D0E" w14:textId="31E1C557" w:rsidTr="00AF6A7F">
        <w:trPr>
          <w:trHeight w:hRule="exact" w:val="3398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CCCFD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0F5EE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Твоя безопасность дома.Правила безопасной жизни. Здоровый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 жизни: режим дня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(чередование сна, учебных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занятий, двигательной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активности) и рациональное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питание (количество приёмов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пищи и рацион питания). Правила безопасного поведения пассажира наземного транспорта и метро.</w:t>
            </w:r>
          </w:p>
          <w:p w14:paraId="1BA77425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Номера телефонов экстренной помощи.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F6A44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C565F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A3FA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6C4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5CDAA29E" w14:textId="1DB2B92F" w:rsidTr="00AF6A7F">
        <w:trPr>
          <w:trHeight w:hRule="exact" w:val="3546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52BFF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5D4A4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Осторожно, огонь! Правила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безопасной жизни. Здоровый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 жизни: режим дня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(чередование сна, учебных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занятий, двигательной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активности) и рациональное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питание (количество приёмов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пищи и рацион питания). Правила безопасного поведения пассажира наземного транспорта и метро.</w:t>
            </w:r>
          </w:p>
          <w:p w14:paraId="220B6CD9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Номера телефонов экстренной помощи.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B8F6F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9A5D8D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3EE53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0E4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</w:tbl>
    <w:p w14:paraId="4A9D77A4" w14:textId="77777777" w:rsidR="007D091C" w:rsidRDefault="007D091C">
      <w:pPr>
        <w:autoSpaceDE w:val="0"/>
        <w:autoSpaceDN w:val="0"/>
        <w:spacing w:after="0" w:line="14" w:lineRule="exact"/>
      </w:pPr>
    </w:p>
    <w:p w14:paraId="1603AC2B" w14:textId="77777777" w:rsidR="007D091C" w:rsidRDefault="007D091C">
      <w:pPr>
        <w:sectPr w:rsidR="007D091C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5F09C14" w14:textId="77777777" w:rsidR="007D091C" w:rsidRDefault="007D091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08"/>
        <w:gridCol w:w="4429"/>
        <w:gridCol w:w="882"/>
        <w:gridCol w:w="1300"/>
        <w:gridCol w:w="1417"/>
        <w:gridCol w:w="1417"/>
      </w:tblGrid>
      <w:tr w:rsidR="00667366" w14:paraId="4AC5C957" w14:textId="26882745" w:rsidTr="007B7F4B">
        <w:trPr>
          <w:trHeight w:hRule="exact" w:val="5472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0766C" w14:textId="77777777" w:rsidR="00667366" w:rsidRDefault="0066736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BC7D5" w14:textId="77777777" w:rsidR="00667366" w:rsidRPr="00271305" w:rsidRDefault="00667366">
            <w:pPr>
              <w:autoSpaceDE w:val="0"/>
              <w:autoSpaceDN w:val="0"/>
              <w:spacing w:before="98" w:after="0" w:line="288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у воды и в лесу. Правила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безопасной жизни. Здоровый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 жизни: режим дня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(чередование сна, учебных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занятий, двигательной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активности) и рациональное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питание (количество приёмов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пищи и рацион питания). Правила поведения при пользовании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компьютером.Безопасность 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Интернете (коммуникация 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мессенджерах и социальных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группах) в условиях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контролируемого доступа 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Интернет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DEB81" w14:textId="77777777" w:rsidR="00667366" w:rsidRDefault="0066736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08563" w14:textId="77777777" w:rsidR="00667366" w:rsidRPr="00962A42" w:rsidRDefault="0066736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9F26C" w14:textId="77777777" w:rsidR="00667366" w:rsidRPr="00962A42" w:rsidRDefault="0066736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4846" w14:textId="77777777" w:rsidR="00667366" w:rsidRPr="00962A42" w:rsidRDefault="0066736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</w:tr>
      <w:tr w:rsidR="00667366" w14:paraId="5DA69476" w14:textId="3F7C86D6" w:rsidTr="007B7F4B">
        <w:trPr>
          <w:trHeight w:hRule="exact" w:val="5118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9D99C" w14:textId="77777777" w:rsidR="00667366" w:rsidRDefault="0066736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E08B0" w14:textId="77777777" w:rsidR="00667366" w:rsidRPr="00271305" w:rsidRDefault="00667366">
            <w:pPr>
              <w:autoSpaceDE w:val="0"/>
              <w:autoSpaceDN w:val="0"/>
              <w:spacing w:before="98" w:after="0" w:line="288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Общение и Интернет. Правила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безопасной жизни. Здоровый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 жизни: режим дня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(чередование сна, учебных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занятий, двигательной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активности) и рациональное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питание (количество приёмов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пищи и рацион питания). Правила поведения при пользо- вании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компьютером.Безопасность 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Интернете (коммуникация 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мессенджерах и социальных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группах) в условиях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контролируемого доступа 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Интернет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05209" w14:textId="77777777" w:rsidR="00667366" w:rsidRDefault="0066736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7CDC2" w14:textId="77777777" w:rsidR="00667366" w:rsidRPr="00962A42" w:rsidRDefault="0066736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D3E93" w14:textId="77777777" w:rsidR="00667366" w:rsidRPr="00962A42" w:rsidRDefault="0066736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9EAE" w14:textId="77777777" w:rsidR="00667366" w:rsidRPr="00962A42" w:rsidRDefault="0066736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</w:tr>
    </w:tbl>
    <w:p w14:paraId="5A9A4942" w14:textId="77777777" w:rsidR="007D091C" w:rsidRDefault="007D091C">
      <w:pPr>
        <w:autoSpaceDE w:val="0"/>
        <w:autoSpaceDN w:val="0"/>
        <w:spacing w:after="0" w:line="14" w:lineRule="exact"/>
      </w:pPr>
    </w:p>
    <w:p w14:paraId="6BF9535F" w14:textId="77777777" w:rsidR="007D091C" w:rsidRDefault="007D091C">
      <w:pPr>
        <w:sectPr w:rsidR="007D091C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7006104" w14:textId="77777777" w:rsidR="007D091C" w:rsidRDefault="007D091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14"/>
        <w:gridCol w:w="4476"/>
        <w:gridCol w:w="892"/>
        <w:gridCol w:w="1237"/>
        <w:gridCol w:w="1417"/>
        <w:gridCol w:w="1417"/>
      </w:tblGrid>
      <w:tr w:rsidR="00667366" w14:paraId="176FB277" w14:textId="50BE6D1B" w:rsidTr="00BE37C2">
        <w:trPr>
          <w:trHeight w:hRule="exact" w:val="496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6B9E2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5EE5D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Общение и Интернет. Правила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безопасной жизни. Здоровый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 жизни: режим дня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(чередование сна, учебных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занятий, двигательной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активности) и рациональное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питание (количество приёмов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пищи и рацион питания). Правила поведения при пользо- вании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компьютером.Безопасность 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Интернете (коммуникация 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мессенджерах и социальных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группах) в условиях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контролируемого доступа в </w:t>
            </w:r>
            <w:r w:rsidRPr="00271305">
              <w:rPr>
                <w:lang w:val="ru-RU"/>
              </w:rPr>
              <w:br/>
            </w: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Интернет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7648C5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25F04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41829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816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1241D7CE" w14:textId="41ADD331" w:rsidTr="00BE37C2">
        <w:trPr>
          <w:trHeight w:hRule="exact" w:val="61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E4357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A3EB8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Резерв. Повторение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4D1B7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E2E2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D4B62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D92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63DF4760" w14:textId="4416FC58" w:rsidTr="00BE37C2">
        <w:trPr>
          <w:trHeight w:hRule="exact" w:val="61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0AE37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8262F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Резерв. Повторение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DA761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AF79A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98DBB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9EE0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2C6C7690" w14:textId="446AC839" w:rsidTr="00BE37C2">
        <w:trPr>
          <w:trHeight w:hRule="exact" w:val="61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C2253D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B5633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Резерв. Повторение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C6AF7B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6CA11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2B37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0C2C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18DCBCCE" w14:textId="642FC92D" w:rsidTr="00BE37C2">
        <w:trPr>
          <w:trHeight w:hRule="exact" w:val="61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D35F9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C6C20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Резерв. Повторение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CB2DB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67458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A2650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B158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0F05C9E4" w14:textId="44B14952" w:rsidTr="00BE37C2">
        <w:trPr>
          <w:trHeight w:hRule="exact" w:val="61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3FA7C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D441C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Резерв. Повторение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AB093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4DF6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6B50C0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AC2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169DE451" w14:textId="78171414" w:rsidTr="00BE37C2">
        <w:trPr>
          <w:trHeight w:hRule="exact" w:val="61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EF848" w14:textId="77777777" w:rsidR="00667366" w:rsidRDefault="00667366" w:rsidP="00962A42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7D4CB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Резерв. Повтрение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B6CA7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414B7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B8659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4126" w14:textId="77777777" w:rsidR="00667366" w:rsidRPr="00962A42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</w:p>
        </w:tc>
      </w:tr>
      <w:tr w:rsidR="00667366" w14:paraId="1B546212" w14:textId="0F520847" w:rsidTr="00BE37C2">
        <w:trPr>
          <w:trHeight w:hRule="exact" w:val="1488"/>
        </w:trPr>
        <w:tc>
          <w:tcPr>
            <w:tcW w:w="5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CC50D" w14:textId="77777777" w:rsidR="00667366" w:rsidRPr="00271305" w:rsidRDefault="00667366" w:rsidP="00962A42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7130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06475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AA316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F60E1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4B7B" w14:textId="77777777" w:rsidR="00667366" w:rsidRDefault="00667366" w:rsidP="00962A4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</w:tbl>
    <w:p w14:paraId="0F430736" w14:textId="77777777" w:rsidR="007D091C" w:rsidRDefault="007D091C">
      <w:pPr>
        <w:autoSpaceDE w:val="0"/>
        <w:autoSpaceDN w:val="0"/>
        <w:spacing w:after="0" w:line="14" w:lineRule="exact"/>
      </w:pPr>
    </w:p>
    <w:p w14:paraId="19785EB6" w14:textId="77777777" w:rsidR="007D091C" w:rsidRDefault="007D091C">
      <w:pPr>
        <w:sectPr w:rsidR="007D091C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9D63985" w14:textId="77777777" w:rsidR="007D091C" w:rsidRDefault="007D091C">
      <w:pPr>
        <w:autoSpaceDE w:val="0"/>
        <w:autoSpaceDN w:val="0"/>
        <w:spacing w:after="78" w:line="220" w:lineRule="exact"/>
      </w:pPr>
    </w:p>
    <w:p w14:paraId="72BE2971" w14:textId="77777777" w:rsidR="00667366" w:rsidRPr="00667366" w:rsidRDefault="00271305" w:rsidP="00667366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УЧЕБНО-МЕТОДИЧЕСКОЕ ОБЕСПЕЧЕНИЕ ОБРАЗОВАТЕЛЬНОГО ПРОЦЕССА </w:t>
      </w:r>
    </w:p>
    <w:p w14:paraId="69D9B163" w14:textId="58A2A5C4" w:rsidR="007D091C" w:rsidRPr="00667366" w:rsidRDefault="00271305" w:rsidP="00667366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ОБЯЗАТЕЛЬНЫЕ УЧЕБНЫЕ МАТЕРИАЛЫ ДЛЯ УЧЕНИКА</w:t>
      </w:r>
    </w:p>
    <w:p w14:paraId="5F76FFB9" w14:textId="77777777" w:rsidR="007D091C" w:rsidRPr="00667366" w:rsidRDefault="00271305">
      <w:pPr>
        <w:autoSpaceDE w:val="0"/>
        <w:autoSpaceDN w:val="0"/>
        <w:spacing w:before="166" w:after="0" w:line="281" w:lineRule="auto"/>
        <w:ind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Окружающий мир (в 2 частях), 2 класс /Плешаков А.А., Акционерное общество «Издательство«Просвещение»; </w:t>
      </w:r>
      <w:r w:rsidRPr="0066736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Окружающий мир (в 2 частях), 2 класс /Виноградова Н.Ф., Общество с ограниченной </w:t>
      </w:r>
      <w:r w:rsidRPr="0066736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ответственностью «Издательский центр ВЕНТАНА-ГРАФ»; Акционерное общество «Издательство Просвещение»; </w:t>
      </w:r>
    </w:p>
    <w:p w14:paraId="3570E3EF" w14:textId="77777777" w:rsidR="00667366" w:rsidRDefault="00271305" w:rsidP="0066736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МЕТОДИЧЕСКИЕ МАТЕРИАЛЫ ДЛЯ УЧИТЕЛЯ</w:t>
      </w:r>
    </w:p>
    <w:p w14:paraId="1351425B" w14:textId="752F5F88" w:rsidR="007D091C" w:rsidRPr="00667366" w:rsidRDefault="00271305" w:rsidP="0066736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Плешаков А. А. Окружающий мир.Методическое пособие Поурочные разработки: 2 класс.</w:t>
      </w:r>
    </w:p>
    <w:p w14:paraId="2F6B5388" w14:textId="77777777" w:rsidR="007D091C" w:rsidRPr="00667366" w:rsidRDefault="00271305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Плешаков А. А. Окружающий мир. Рабочая тетрадь. 2 класс. В 2 ч. </w:t>
      </w:r>
    </w:p>
    <w:p w14:paraId="43706445" w14:textId="77777777" w:rsidR="007D091C" w:rsidRPr="00667366" w:rsidRDefault="00271305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Плешаков А.А., Гара Н.Н., Назарова 3.Д. Окружающий мир.Тесты: 2 класс.</w:t>
      </w:r>
    </w:p>
    <w:p w14:paraId="49C37911" w14:textId="77777777" w:rsidR="007D091C" w:rsidRPr="00667366" w:rsidRDefault="00271305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ЦИФРОВЫЕ ОБРАЗОВАТЕЛЬНЫЕ РЕСУРСЫ И РЕСУРСЫ СЕТИ ИНТЕРНЕТ</w:t>
      </w:r>
    </w:p>
    <w:p w14:paraId="6B085E62" w14:textId="77777777" w:rsidR="007D091C" w:rsidRPr="00667366" w:rsidRDefault="00271305">
      <w:pPr>
        <w:autoSpaceDE w:val="0"/>
        <w:autoSpaceDN w:val="0"/>
        <w:spacing w:before="166" w:after="0" w:line="271" w:lineRule="auto"/>
        <w:ind w:right="7488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https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://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resh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.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edu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.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ru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/ </w:t>
      </w:r>
      <w:r w:rsidRPr="0066736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https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://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garmoniya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.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a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21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vek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.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ru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/ </w:t>
      </w:r>
      <w:r w:rsidRPr="0066736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http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://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school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-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collection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.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edu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.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ru</w:t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/</w:t>
      </w:r>
    </w:p>
    <w:p w14:paraId="68F2942B" w14:textId="77777777" w:rsidR="007D091C" w:rsidRPr="00667366" w:rsidRDefault="007D091C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3D2B1BAD" w14:textId="77777777" w:rsidR="007D091C" w:rsidRPr="00667366" w:rsidRDefault="00271305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МАТЕРИАЛЬНО-ТЕХНИЧЕСКОЕ ОБЕСПЕЧЕНИЕ ОБРАЗОВАТЕЛЬНОГО ПРОЦЕССА</w:t>
      </w:r>
    </w:p>
    <w:p w14:paraId="39D17E76" w14:textId="77777777" w:rsidR="007D091C" w:rsidRPr="00667366" w:rsidRDefault="00271305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УЧЕБНОЕ ОБОРУДОВАНИЕ</w:t>
      </w:r>
    </w:p>
    <w:p w14:paraId="34ED3AB4" w14:textId="77777777" w:rsidR="007D091C" w:rsidRPr="00667366" w:rsidRDefault="00271305">
      <w:pPr>
        <w:autoSpaceDE w:val="0"/>
        <w:autoSpaceDN w:val="0"/>
        <w:spacing w:before="166" w:after="0" w:line="286" w:lineRule="auto"/>
        <w:ind w:right="5616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Мультимедийный компьютер, </w:t>
      </w:r>
      <w:r w:rsidRPr="0066736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Интерактивная доска, </w:t>
      </w:r>
      <w:r w:rsidRPr="0066736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Компьютерные колонки, </w:t>
      </w:r>
      <w:r w:rsidRPr="0066736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Мультимедийный проектор, </w:t>
      </w:r>
      <w:r w:rsidRPr="0066736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Учебные плакаты "Живая и неживая природа", </w:t>
      </w:r>
      <w:r w:rsidRPr="0066736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Карта, </w:t>
      </w:r>
      <w:r w:rsidRPr="0066736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Глобус, </w:t>
      </w:r>
      <w:r w:rsidRPr="0066736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Компас.</w:t>
      </w:r>
    </w:p>
    <w:p w14:paraId="0BF1C9F6" w14:textId="77777777" w:rsidR="007D091C" w:rsidRPr="00667366" w:rsidRDefault="00271305">
      <w:pPr>
        <w:autoSpaceDE w:val="0"/>
        <w:autoSpaceDN w:val="0"/>
        <w:spacing w:before="264" w:after="0" w:line="262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6673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ОБОРУДОВАНИЕ ДЛЯ ПРОВЕДЕНИЯ ЛАБОРАТОРНЫХ, ПРАКТИЧЕСКИХ РАБОТ, ДЕМОНСТРАЦИЙ</w:t>
      </w:r>
    </w:p>
    <w:p w14:paraId="55DD892E" w14:textId="77777777" w:rsidR="007D091C" w:rsidRPr="00667366" w:rsidRDefault="00271305">
      <w:pPr>
        <w:autoSpaceDE w:val="0"/>
        <w:autoSpaceDN w:val="0"/>
        <w:spacing w:before="166" w:after="0" w:line="230" w:lineRule="auto"/>
        <w:rPr>
          <w:rFonts w:ascii="Times New Roman" w:hAnsi="Times New Roman" w:cs="Times New Roman"/>
          <w:sz w:val="24"/>
          <w:szCs w:val="24"/>
        </w:rPr>
      </w:pPr>
      <w:r w:rsidRPr="00667366">
        <w:rPr>
          <w:rFonts w:ascii="Times New Roman" w:eastAsia="Times New Roman" w:hAnsi="Times New Roman" w:cs="Times New Roman"/>
          <w:color w:val="000000"/>
          <w:sz w:val="28"/>
          <w:szCs w:val="24"/>
        </w:rPr>
        <w:t>Карта,глобус,компас.</w:t>
      </w:r>
    </w:p>
    <w:p w14:paraId="2EE486FF" w14:textId="77777777" w:rsidR="007D091C" w:rsidRPr="00667366" w:rsidRDefault="007D091C">
      <w:pPr>
        <w:rPr>
          <w:rFonts w:ascii="Times New Roman" w:hAnsi="Times New Roman" w:cs="Times New Roman"/>
          <w:sz w:val="24"/>
          <w:szCs w:val="24"/>
        </w:rPr>
        <w:sectPr w:rsidR="007D091C" w:rsidRPr="0066736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01BC3F3" w14:textId="77777777" w:rsidR="00271305" w:rsidRPr="00667366" w:rsidRDefault="00271305">
      <w:pPr>
        <w:rPr>
          <w:rFonts w:ascii="Times New Roman" w:hAnsi="Times New Roman" w:cs="Times New Roman"/>
          <w:sz w:val="24"/>
          <w:szCs w:val="24"/>
        </w:rPr>
      </w:pPr>
    </w:p>
    <w:sectPr w:rsidR="00271305" w:rsidRPr="0066736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659B2" w14:textId="77777777" w:rsidR="003E2C68" w:rsidRDefault="003E2C68" w:rsidP="00271305">
      <w:pPr>
        <w:spacing w:after="0" w:line="240" w:lineRule="auto"/>
      </w:pPr>
      <w:r>
        <w:separator/>
      </w:r>
    </w:p>
  </w:endnote>
  <w:endnote w:type="continuationSeparator" w:id="0">
    <w:p w14:paraId="1EC55103" w14:textId="77777777" w:rsidR="003E2C68" w:rsidRDefault="003E2C68" w:rsidP="00271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B36B1" w14:textId="77777777" w:rsidR="003E2C68" w:rsidRDefault="003E2C68" w:rsidP="00271305">
      <w:pPr>
        <w:spacing w:after="0" w:line="240" w:lineRule="auto"/>
      </w:pPr>
      <w:r>
        <w:separator/>
      </w:r>
    </w:p>
  </w:footnote>
  <w:footnote w:type="continuationSeparator" w:id="0">
    <w:p w14:paraId="4AE26503" w14:textId="77777777" w:rsidR="003E2C68" w:rsidRDefault="003E2C68" w:rsidP="00271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08A293B"/>
    <w:multiLevelType w:val="hybridMultilevel"/>
    <w:tmpl w:val="1EE22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4B58"/>
    <w:rsid w:val="0015074B"/>
    <w:rsid w:val="00181ADD"/>
    <w:rsid w:val="00225A06"/>
    <w:rsid w:val="00245E7E"/>
    <w:rsid w:val="00271305"/>
    <w:rsid w:val="0029639D"/>
    <w:rsid w:val="00326F90"/>
    <w:rsid w:val="003E2C68"/>
    <w:rsid w:val="00427C39"/>
    <w:rsid w:val="004A6299"/>
    <w:rsid w:val="00667366"/>
    <w:rsid w:val="007D091C"/>
    <w:rsid w:val="00962A42"/>
    <w:rsid w:val="009637EF"/>
    <w:rsid w:val="00AA1D8D"/>
    <w:rsid w:val="00B47730"/>
    <w:rsid w:val="00B96276"/>
    <w:rsid w:val="00CB0664"/>
    <w:rsid w:val="00D05D9D"/>
    <w:rsid w:val="00E04BF8"/>
    <w:rsid w:val="00EC4A81"/>
    <w:rsid w:val="00F203E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BC493D"/>
  <w14:defaultImageDpi w14:val="300"/>
  <w15:docId w15:val="{D30E98D7-D3BE-45BD-9330-0C14D80D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271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271305"/>
    <w:rPr>
      <w:rFonts w:ascii="Tahoma" w:hAnsi="Tahoma" w:cs="Tahoma"/>
      <w:sz w:val="16"/>
      <w:szCs w:val="16"/>
    </w:rPr>
  </w:style>
  <w:style w:type="character" w:styleId="affa">
    <w:name w:val="Hyperlink"/>
    <w:basedOn w:val="a2"/>
    <w:uiPriority w:val="99"/>
    <w:unhideWhenUsed/>
    <w:rsid w:val="00245E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yceum40n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628247-FDD2-4588-BCA5-2410EC160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6374</Words>
  <Characters>36338</Characters>
  <Application>Microsoft Office Word</Application>
  <DocSecurity>0</DocSecurity>
  <Lines>302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42627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Александра Тимошенко</cp:lastModifiedBy>
  <cp:revision>6</cp:revision>
  <cp:lastPrinted>2022-10-12T00:03:00Z</cp:lastPrinted>
  <dcterms:created xsi:type="dcterms:W3CDTF">2023-06-22T08:16:00Z</dcterms:created>
  <dcterms:modified xsi:type="dcterms:W3CDTF">2023-07-05T06:43:00Z</dcterms:modified>
</cp:coreProperties>
</file>